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F48536" w14:textId="5DB0FCF2" w:rsidR="008378F3" w:rsidRDefault="00B42D9D" w:rsidP="00B42D9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9A72443" w14:textId="77777777" w:rsidR="00D34042" w:rsidRPr="00B42D9D" w:rsidRDefault="00D34042" w:rsidP="00D3404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C26E84B" w14:textId="77777777" w:rsidR="00C43F47" w:rsidRDefault="00B42D9D" w:rsidP="00C43F47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A7732" w:rsidRPr="001A7732" w14:paraId="13A9AE2C" w14:textId="77777777" w:rsidTr="0038712A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69CD" w14:textId="77777777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 w:rsidR="00776224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A7732" w:rsidRPr="001A7732" w14:paraId="14461781" w14:textId="77777777" w:rsidTr="0038712A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982" w14:textId="3AC6A7D4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598D1406" w14:textId="77777777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5469CCC" w14:textId="77777777" w:rsidR="00723B6D" w:rsidRPr="00BE7FA5" w:rsidRDefault="00723B6D" w:rsidP="00723B6D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 NR 1-SZCZEPY KONTROLNE BAKTERII I CANDIDA SPP.  DO WEWNĘTRZNEJ KONTROLI JAKOŚCI /badania manualne/</w:t>
      </w:r>
    </w:p>
    <w:p w14:paraId="40FA0CDC" w14:textId="77777777" w:rsidR="00723B6D" w:rsidRPr="00BE7FA5" w:rsidRDefault="00723B6D" w:rsidP="00723B6D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Liofilizowane preparaty szczepów referencyjnych . W jednym zestawie /opakowaniu znajduje się gotowy zestaw ze szczepem wzorcowym.</w:t>
      </w:r>
    </w:p>
    <w:p w14:paraId="600063DD" w14:textId="75629EFB" w:rsidR="009B221A" w:rsidRPr="00723B6D" w:rsidRDefault="00723B6D" w:rsidP="00723B6D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>Szczepy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>muszą mieć termin ważności min. 6 miesięcy od daty dostarczenia do laboratorium.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134"/>
        <w:gridCol w:w="1985"/>
        <w:gridCol w:w="1276"/>
        <w:gridCol w:w="1417"/>
        <w:gridCol w:w="1701"/>
        <w:gridCol w:w="1418"/>
      </w:tblGrid>
      <w:tr w:rsidR="00A04542" w:rsidRPr="004857B6" w14:paraId="694A157C" w14:textId="478E043B" w:rsidTr="003704F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3F160" w14:textId="77777777" w:rsidR="00A04542" w:rsidRPr="00CF78AB" w:rsidRDefault="00A04542" w:rsidP="0044785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FAC6B" w14:textId="239FC5E7" w:rsidR="00A04542" w:rsidRPr="00705B7C" w:rsidRDefault="008664B5" w:rsidP="00705B7C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A04542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55B9" w14:textId="77777777" w:rsidR="00A04542" w:rsidRPr="00344552" w:rsidRDefault="00A04542" w:rsidP="00DE02EB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4D50" w14:textId="23532CD7" w:rsidR="00A04542" w:rsidRPr="00AC0B83" w:rsidRDefault="00A04542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A4E5" w14:textId="2E344209" w:rsidR="00A04542" w:rsidRPr="00AC0B83" w:rsidRDefault="00A04542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7ACD3" w14:textId="77777777" w:rsidR="00A04542" w:rsidRPr="00AC0B83" w:rsidRDefault="00A04542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E702" w14:textId="77777777" w:rsidR="00A04542" w:rsidRDefault="00A04542" w:rsidP="00DE02EB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5EE3EEB9" w14:textId="77777777" w:rsidR="00A04542" w:rsidRPr="00AC0B83" w:rsidRDefault="00A04542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A39B" w14:textId="7DEAEA8E" w:rsidR="00A04542" w:rsidRPr="00AC0B83" w:rsidRDefault="00A04542" w:rsidP="00DE02EB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Wielkość </w:t>
            </w:r>
            <w:r w:rsidR="00627CCC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oferowanego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1D2F" w14:textId="115C6EE3" w:rsidR="00A04542" w:rsidRDefault="00A04542" w:rsidP="00DE02EB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</w:t>
            </w:r>
            <w:r w:rsidR="00627CCC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jednostkowa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10635A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brutto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za opakowanie w PLN</w:t>
            </w:r>
          </w:p>
        </w:tc>
      </w:tr>
      <w:tr w:rsidR="00A04542" w:rsidRPr="00CF78AB" w14:paraId="4D4A5A89" w14:textId="2C7D4E12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71907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7F95C" w14:textId="77777777" w:rsidR="00A04542" w:rsidRPr="00CF78AB" w:rsidRDefault="00A04542" w:rsidP="00705B7C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3C4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1BC5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3F0A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40D1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7822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517B" w14:textId="66D004D8" w:rsidR="00A04542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D2A4" w14:textId="5A70AF1D" w:rsidR="00A04542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723B6D" w:rsidRPr="00CF78AB" w14:paraId="71ADDEA2" w14:textId="5F25D011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FA457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05E59" w14:textId="5876C7D0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Escherichia coli ATCC 25922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2D69" w14:textId="77777777" w:rsidR="00723B6D" w:rsidRPr="00CF78AB" w:rsidRDefault="00723B6D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EE03" w14:textId="5574A9A9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ACE7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DC28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B3E4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0BD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0AF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42D0B6C7" w14:textId="0B2EA4EB" w:rsidTr="003704FD">
        <w:trPr>
          <w:trHeight w:val="168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3DB33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D29C4" w14:textId="5FDC67B4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Escherichia coli ATCC 35218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0FF5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F5FC" w14:textId="7278BF8B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7F12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83B2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194E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1E0A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7B67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08C18053" w14:textId="2A7FE274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339C0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B3247" w14:textId="258348DF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Escherichia coli  NCTC 13846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71C3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0082" w14:textId="02F41D31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6930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0C2A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63CC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B672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5349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1205DCE2" w14:textId="57CAD483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BA2D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B1D72" w14:textId="388F5CBE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Klebsiella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pneumoniae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ATCC 700603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9B17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CB27" w14:textId="1934D80C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4C25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EB07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3F3C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EF16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79E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501F8750" w14:textId="201BBA35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FA01A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DD206" w14:textId="6EE5B4AB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Pseudomonas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aeruginosa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</w:t>
            </w:r>
            <w:r w:rsidRPr="00A04542">
              <w:rPr>
                <w:rFonts w:ascii="Neo Sans Pro" w:hAnsi="Neo Sans Pro"/>
                <w:sz w:val="20"/>
                <w:szCs w:val="20"/>
              </w:rPr>
              <w:t>ATCC 27853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1315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03D8" w14:textId="0E968385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2891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3E3C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B6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490A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3455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7C1419F7" w14:textId="75BB79BE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E0DED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901A9" w14:textId="7D51078B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Staphylococcus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aureus </w:t>
            </w:r>
            <w:r w:rsidRPr="00A04542">
              <w:rPr>
                <w:rFonts w:ascii="Neo Sans Pro" w:hAnsi="Neo Sans Pro"/>
                <w:sz w:val="20"/>
                <w:szCs w:val="20"/>
              </w:rPr>
              <w:t>ATCC 29213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6B96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465D" w14:textId="1BC46CF5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34B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ABD6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37C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8E3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583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179C7F24" w14:textId="3D565ED7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5F708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2BF21" w14:textId="289B506A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Staphylococcus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aureus NCTC 12493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2AEF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D36A" w14:textId="39DCEAAA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5304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7B3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1697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6DA0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2E6E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56987FBB" w14:textId="37DF0103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377D0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8201C" w14:textId="6968C228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Enterococcus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faecalis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</w:t>
            </w:r>
            <w:r w:rsidRPr="00A04542">
              <w:rPr>
                <w:rFonts w:ascii="Neo Sans Pro" w:hAnsi="Neo Sans Pro"/>
                <w:sz w:val="20"/>
                <w:szCs w:val="20"/>
              </w:rPr>
              <w:t>ATCC 29212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98D5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E1DE" w14:textId="41CC0BF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EE38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BBC1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93A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B0F5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9BC6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592BDCC4" w14:textId="27029994" w:rsidTr="003704FD">
        <w:trPr>
          <w:trHeight w:val="20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928A3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8CDE4" w14:textId="72ED5597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Enterococcus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faecalis </w:t>
            </w:r>
            <w:r w:rsidRPr="00A04542">
              <w:rPr>
                <w:rFonts w:ascii="Neo Sans Pro" w:hAnsi="Neo Sans Pro"/>
                <w:sz w:val="20"/>
                <w:szCs w:val="20"/>
              </w:rPr>
              <w:t>ATCC 51299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8FBB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9BA1" w14:textId="67168B0D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26CA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C8CE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743C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E2F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8169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03209951" w14:textId="58D3526D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1CEB4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3AAA6" w14:textId="15F972A0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Haemophilus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influenzae</w:t>
            </w:r>
            <w:proofErr w:type="spellEnd"/>
            <w:r w:rsidRPr="00A04542">
              <w:rPr>
                <w:rFonts w:ascii="Neo Sans Pro" w:hAnsi="Neo Sans Pro"/>
                <w:sz w:val="20"/>
                <w:szCs w:val="20"/>
              </w:rPr>
              <w:t xml:space="preserve"> ATCC 49766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ABA7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D732" w14:textId="6FE83945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10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757A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9AC4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3C0D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7481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0769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2AA115A0" w14:textId="3B3F2734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CD776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2BB3B" w14:textId="1DAF25D7" w:rsidR="00723B6D" w:rsidRPr="00A04542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Streptococcus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>pneumoniae</w:t>
            </w:r>
            <w:proofErr w:type="spellEnd"/>
            <w:r w:rsidRPr="00A04542">
              <w:rPr>
                <w:rFonts w:ascii="Neo Sans Pro" w:hAnsi="Neo Sans Pro"/>
                <w:i/>
                <w:iCs/>
                <w:sz w:val="20"/>
                <w:szCs w:val="20"/>
              </w:rPr>
              <w:t xml:space="preserve"> </w:t>
            </w:r>
            <w:r w:rsidRPr="00A04542">
              <w:rPr>
                <w:rFonts w:ascii="Neo Sans Pro" w:hAnsi="Neo Sans Pro"/>
                <w:sz w:val="20"/>
                <w:szCs w:val="20"/>
              </w:rPr>
              <w:t>ATCC 49619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FD0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98A8" w14:textId="3E0E1A06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35E1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D23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EA15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856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CA7D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0A3531C5" w14:textId="3E97D3A9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DBF31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CA56C" w14:textId="634B680B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Bacteroides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fragilis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ATCC 25285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0C5B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DD05" w14:textId="0097699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DA1C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6772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633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4D49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C15A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4C0F99A8" w14:textId="48C97F86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8156A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A47C4" w14:textId="5EE35E03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Clostridium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perfringens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ATCC 13124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163F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6C3F" w14:textId="4A0FF799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5C04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E8F5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E13D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F6A2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0BB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5623E869" w14:textId="028596F3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0717A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E0AD1" w14:textId="539A8822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Campylobacter</w:t>
            </w:r>
            <w:proofErr w:type="spellEnd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 xml:space="preserve"> jejuni</w:t>
            </w:r>
            <w:r w:rsidRPr="00BE7FA5">
              <w:rPr>
                <w:rFonts w:ascii="Neo Sans Pro" w:hAnsi="Neo Sans Pro"/>
                <w:sz w:val="22"/>
                <w:szCs w:val="22"/>
              </w:rPr>
              <w:t xml:space="preserve"> ATCC 33560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E849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3C19" w14:textId="7F2E3F0B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3D0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4834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F856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E102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A5CB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58291942" w14:textId="4C713B75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7AEEE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EEB4D" w14:textId="6A656188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Candida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parapsilosis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ATCC 22019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D923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810C5" w14:textId="1990214C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358D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2FD9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7891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46A7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D8C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23B6D" w:rsidRPr="00CF78AB" w14:paraId="64984505" w14:textId="1B4281D7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F4E3E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9A5D2" w14:textId="4E5B8ECC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Candida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krusei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ATCC 6258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4887" w14:textId="77777777" w:rsidR="00723B6D" w:rsidRPr="00CF78AB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1159" w14:textId="24140FE0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  </w:t>
            </w:r>
            <w:r>
              <w:rPr>
                <w:rFonts w:ascii="Neo Sans Pro" w:hAnsi="Neo Sans Pro"/>
                <w:sz w:val="22"/>
                <w:szCs w:val="22"/>
              </w:rPr>
              <w:t>krążków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66EA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ED74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8229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799D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D624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70EEE" w:rsidRPr="00CF78AB" w14:paraId="3798A6DE" w14:textId="66D31664" w:rsidTr="00B42FA6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FA808" w14:textId="0EB91195" w:rsidR="00970EEE" w:rsidRPr="009672DC" w:rsidRDefault="00970EEE" w:rsidP="00970EEE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09F6" w14:textId="3FA8ACC5" w:rsidR="00970EEE" w:rsidRDefault="00970EEE" w:rsidP="00970EEE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C941" w14:textId="77777777" w:rsidR="00970EEE" w:rsidRDefault="00970EEE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77F2" w14:textId="77777777" w:rsidR="00970EEE" w:rsidRDefault="00970EEE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E912" w14:textId="77777777" w:rsidR="00970EEE" w:rsidRDefault="00970EEE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60E7A0FD" w14:textId="77777777" w:rsidR="00C40260" w:rsidRPr="00C40260" w:rsidRDefault="00C40260" w:rsidP="00C40260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3117E8C5" w14:textId="77777777" w:rsidR="00C40260" w:rsidRPr="00C40260" w:rsidRDefault="00C40260" w:rsidP="00C40260">
      <w:pPr>
        <w:numPr>
          <w:ilvl w:val="0"/>
          <w:numId w:val="105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7D49A5C1" w14:textId="4876A2E1" w:rsidR="00C40260" w:rsidRPr="00C40260" w:rsidRDefault="00C40260" w:rsidP="00C40260">
      <w:pPr>
        <w:numPr>
          <w:ilvl w:val="0"/>
          <w:numId w:val="105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>oferowane produkty posiadają certyfikat CE, certyfikat IVD oraz dokumenty potwierdzające właściwości szczepów wzorcowych.</w:t>
      </w:r>
    </w:p>
    <w:p w14:paraId="47BB58FF" w14:textId="77777777" w:rsidR="009B0BF9" w:rsidRDefault="009B0BF9" w:rsidP="009B0BF9">
      <w:pPr>
        <w:jc w:val="both"/>
        <w:rPr>
          <w:rFonts w:ascii="Neo Sans Pro" w:hAnsi="Neo Sans Pro"/>
          <w:sz w:val="22"/>
          <w:szCs w:val="22"/>
        </w:rPr>
      </w:pPr>
    </w:p>
    <w:p w14:paraId="5FB6F674" w14:textId="3A9AC6A4" w:rsidR="00460A8C" w:rsidRDefault="00460A8C" w:rsidP="003704F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919AD64" w14:textId="77777777" w:rsidR="00460A8C" w:rsidRPr="003F6446" w:rsidRDefault="00460A8C" w:rsidP="00970EE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91D825C" w14:textId="4D79DFD7" w:rsidR="00460A8C" w:rsidRPr="003F6446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="0041330E">
        <w:rPr>
          <w:rFonts w:ascii="Neo Sans Pro" w:eastAsia="Calibri" w:hAnsi="Neo Sans Pro" w:cs="Cambria"/>
          <w:sz w:val="18"/>
          <w:szCs w:val="18"/>
        </w:rPr>
        <w:t>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 w:rsidR="0041330E"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C1EE3A1" w14:textId="77777777" w:rsidR="00460A8C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463A0031" w14:textId="51AA8823" w:rsidR="0090355F" w:rsidRPr="003F6446" w:rsidRDefault="0090355F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</w:t>
      </w:r>
      <w:r w:rsidR="00497FDD">
        <w:rPr>
          <w:rFonts w:ascii="Neo Sans Pro" w:eastAsia="Calibri" w:hAnsi="Neo Sans Pro" w:cs="Cambria"/>
          <w:sz w:val="18"/>
          <w:szCs w:val="18"/>
        </w:rPr>
        <w:t xml:space="preserve">za 1 </w:t>
      </w:r>
      <w:proofErr w:type="spellStart"/>
      <w:r w:rsidR="00497FDD"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 w:rsidR="00497FDD"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080F7A06" w14:textId="160B8867" w:rsidR="00460A8C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 w:rsidR="00D84C4C"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 w:rsidR="00BA647E"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="009E6770"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="009E6770" w:rsidRPr="003F6446">
        <w:rPr>
          <w:rFonts w:ascii="Neo Sans Pro" w:eastAsia="Calibri" w:hAnsi="Neo Sans Pro" w:cs="Cambria"/>
          <w:sz w:val="18"/>
          <w:szCs w:val="18"/>
        </w:rPr>
        <w:t>oferowana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4C8E62F" w14:textId="77777777" w:rsidR="00EF06D6" w:rsidRDefault="00EF06D6" w:rsidP="00EF06D6">
      <w:pPr>
        <w:jc w:val="both"/>
        <w:rPr>
          <w:rFonts w:ascii="Neo Sans Pro" w:hAnsi="Neo Sans Pro" w:cs="Arial"/>
          <w:i/>
          <w:iCs/>
          <w:color w:val="000000"/>
          <w:sz w:val="22"/>
          <w:szCs w:val="22"/>
        </w:rPr>
      </w:pPr>
    </w:p>
    <w:p w14:paraId="65D469C2" w14:textId="77777777" w:rsidR="00EF06D6" w:rsidRPr="00D34042" w:rsidRDefault="00EF06D6" w:rsidP="00EF06D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20EA3715" w14:textId="77777777" w:rsidR="00EF06D6" w:rsidRDefault="00EF06D6" w:rsidP="00EF06D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49020982" w14:textId="4BFAC6D5" w:rsidR="000A17D7" w:rsidRDefault="000A17D7">
      <w:pPr>
        <w:suppressAutoHyphens w:val="0"/>
        <w:rPr>
          <w:rFonts w:ascii="Neo Sans Pro" w:hAnsi="Neo Sans Pro" w:cs="Arial"/>
          <w:color w:val="000000"/>
          <w:sz w:val="20"/>
          <w:szCs w:val="20"/>
        </w:rPr>
      </w:pPr>
      <w:r>
        <w:rPr>
          <w:rFonts w:ascii="Neo Sans Pro" w:hAnsi="Neo Sans Pro" w:cs="Arial"/>
          <w:color w:val="000000"/>
          <w:sz w:val="20"/>
          <w:szCs w:val="20"/>
        </w:rPr>
        <w:br w:type="page"/>
      </w:r>
    </w:p>
    <w:p w14:paraId="28817C4C" w14:textId="07AF7BFE" w:rsidR="000A17D7" w:rsidRDefault="000A17D7" w:rsidP="000A17D7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A8A4242" w14:textId="77777777" w:rsidR="000A17D7" w:rsidRPr="00B42D9D" w:rsidRDefault="000A17D7" w:rsidP="000A17D7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51C9EDD" w14:textId="77777777" w:rsidR="000A17D7" w:rsidRDefault="000A17D7" w:rsidP="000A17D7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p w14:paraId="666C8BD3" w14:textId="77777777" w:rsidR="00D1144B" w:rsidRPr="00BE7FA5" w:rsidRDefault="00D1144B" w:rsidP="00D1144B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 NR 2-SZCZEPY KONTROLNE  ASPERGILLUS SPP.  DO WEWNĘTRZNEJ KONTROLI JAKOŚCI /badania manualne/</w:t>
      </w:r>
    </w:p>
    <w:p w14:paraId="0BA8D127" w14:textId="77777777" w:rsidR="00D1144B" w:rsidRDefault="00D1144B" w:rsidP="000A17D7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A17D7" w:rsidRPr="001A7732" w14:paraId="456D6F75" w14:textId="77777777" w:rsidTr="00F93A86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69A9" w14:textId="77777777" w:rsidR="000A17D7" w:rsidRPr="001A7732" w:rsidRDefault="000A17D7" w:rsidP="00F93A86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A17D7" w:rsidRPr="001A7732" w14:paraId="3744E5DA" w14:textId="77777777" w:rsidTr="00F93A86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A709" w14:textId="77777777" w:rsidR="000A17D7" w:rsidRPr="001A7732" w:rsidRDefault="000A17D7" w:rsidP="00F93A86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1469BB58" w14:textId="77777777" w:rsidR="000A17D7" w:rsidRPr="001A7732" w:rsidRDefault="000A17D7" w:rsidP="00F93A86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EB0F60A" w14:textId="77777777" w:rsidR="007B4D25" w:rsidRPr="00BE7FA5" w:rsidRDefault="007B4D25" w:rsidP="007B4D25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Preparaty szczepów referencyjnych . W jednym zestawie /opakowaniu znajduje się gotowy zestaw ze szczepem wzorcowym.</w:t>
      </w:r>
    </w:p>
    <w:p w14:paraId="15DBDA3E" w14:textId="77777777" w:rsidR="007B4D25" w:rsidRPr="00BE7FA5" w:rsidRDefault="007B4D25" w:rsidP="007B4D25">
      <w:pPr>
        <w:jc w:val="both"/>
        <w:rPr>
          <w:rFonts w:ascii="Neo Sans Pro" w:hAnsi="Neo Sans Pro"/>
          <w:b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>Szczepy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>muszą mieć termin ważności min. 6 miesięcy od daty dostarczenia do laboratorium.</w:t>
      </w:r>
    </w:p>
    <w:p w14:paraId="6932AF97" w14:textId="77777777" w:rsidR="000A17D7" w:rsidRPr="0062351C" w:rsidRDefault="000A17D7" w:rsidP="000A17D7">
      <w:pPr>
        <w:rPr>
          <w:rFonts w:ascii="Neo Sans Pro" w:hAnsi="Neo Sans Pro"/>
          <w:b/>
          <w:bCs/>
          <w:sz w:val="21"/>
          <w:szCs w:val="21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134"/>
        <w:gridCol w:w="1985"/>
        <w:gridCol w:w="1276"/>
        <w:gridCol w:w="1417"/>
        <w:gridCol w:w="1701"/>
        <w:gridCol w:w="1418"/>
      </w:tblGrid>
      <w:tr w:rsidR="000A17D7" w:rsidRPr="004857B6" w14:paraId="41C46C71" w14:textId="77777777" w:rsidTr="00F93A86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71410" w14:textId="77777777" w:rsidR="000A17D7" w:rsidRPr="00CF78AB" w:rsidRDefault="000A17D7" w:rsidP="00F93A86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98C58" w14:textId="69C7A7C4" w:rsidR="000A17D7" w:rsidRPr="00705B7C" w:rsidRDefault="008664B5" w:rsidP="00F93A86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0A17D7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E056" w14:textId="77777777" w:rsidR="000A17D7" w:rsidRPr="00344552" w:rsidRDefault="000A17D7" w:rsidP="00F93A86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3150" w14:textId="77777777" w:rsidR="000A17D7" w:rsidRPr="00AC0B83" w:rsidRDefault="000A17D7" w:rsidP="00F93A86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9D62" w14:textId="77777777" w:rsidR="000A17D7" w:rsidRPr="00AC0B83" w:rsidRDefault="000A17D7" w:rsidP="00F93A86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91D8" w14:textId="77777777" w:rsidR="000A17D7" w:rsidRPr="00AC0B83" w:rsidRDefault="000A17D7" w:rsidP="00F93A86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CBC1" w14:textId="77777777" w:rsidR="000A17D7" w:rsidRDefault="000A17D7" w:rsidP="00F93A86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1172A579" w14:textId="77777777" w:rsidR="000A17D7" w:rsidRPr="00AC0B83" w:rsidRDefault="000A17D7" w:rsidP="00F93A86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DE2F" w14:textId="77777777" w:rsidR="000A17D7" w:rsidRPr="00AC0B83" w:rsidRDefault="000A17D7" w:rsidP="00F93A86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98FF" w14:textId="77777777" w:rsidR="000A17D7" w:rsidRDefault="000A17D7" w:rsidP="00F93A86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0A17D7" w:rsidRPr="00CF78AB" w14:paraId="11DC25E2" w14:textId="77777777" w:rsidTr="00F93A86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103FE" w14:textId="77777777" w:rsidR="000A17D7" w:rsidRPr="00CF78AB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2F20E" w14:textId="77777777" w:rsidR="000A17D7" w:rsidRPr="00CF78AB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C135" w14:textId="77777777" w:rsidR="000A17D7" w:rsidRPr="00CF78AB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B19E" w14:textId="77777777" w:rsidR="000A17D7" w:rsidRPr="00CF78AB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F069" w14:textId="77777777" w:rsidR="000A17D7" w:rsidRPr="00CF78AB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C949" w14:textId="77777777" w:rsidR="000A17D7" w:rsidRPr="00CF78AB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A087" w14:textId="77777777" w:rsidR="000A17D7" w:rsidRPr="00CF78AB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3EEC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CDE8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0A17D7" w:rsidRPr="00CF78AB" w14:paraId="27C6B1C3" w14:textId="77777777" w:rsidTr="00F93A86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61875" w14:textId="77777777" w:rsidR="000A17D7" w:rsidRPr="009672DC" w:rsidRDefault="000A17D7" w:rsidP="000A17D7">
            <w:pPr>
              <w:pStyle w:val="Akapitzlist"/>
              <w:numPr>
                <w:ilvl w:val="0"/>
                <w:numId w:val="10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513AD" w14:textId="7DBA3B3E" w:rsidR="000A17D7" w:rsidRPr="00A04542" w:rsidRDefault="00C01BC8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Aspergillus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fumigatus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ATCC 204305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9F27" w14:textId="77777777" w:rsidR="000A17D7" w:rsidRPr="00CF78AB" w:rsidRDefault="000A17D7" w:rsidP="00F93A86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63B3" w14:textId="5E5E6258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Neo Sans Pro" w:hAnsi="Neo Sans Pro"/>
                <w:sz w:val="22"/>
                <w:szCs w:val="22"/>
              </w:rPr>
              <w:t>op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9D46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58B4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B5CE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4D17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6077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A17D7" w:rsidRPr="00CF78AB" w14:paraId="3FA89FC8" w14:textId="77777777" w:rsidTr="00F93A86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6AD9E" w14:textId="77777777" w:rsidR="000A17D7" w:rsidRPr="009672DC" w:rsidRDefault="000A17D7" w:rsidP="00F93A86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7D3C" w14:textId="77777777" w:rsidR="000A17D7" w:rsidRDefault="000A17D7" w:rsidP="00F93A86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43EF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F931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D70B" w14:textId="77777777" w:rsidR="000A17D7" w:rsidRDefault="000A17D7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43068CE1" w14:textId="77777777" w:rsidR="000A17D7" w:rsidRPr="00C40260" w:rsidRDefault="000A17D7" w:rsidP="000A17D7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D5769AE" w14:textId="77777777" w:rsidR="000A17D7" w:rsidRPr="00C40260" w:rsidRDefault="000A17D7" w:rsidP="009C10A9">
      <w:pPr>
        <w:numPr>
          <w:ilvl w:val="0"/>
          <w:numId w:val="107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4D7E1F29" w14:textId="0F8D0022" w:rsidR="000A17D7" w:rsidRPr="00C40260" w:rsidRDefault="000A17D7" w:rsidP="009C10A9">
      <w:pPr>
        <w:numPr>
          <w:ilvl w:val="0"/>
          <w:numId w:val="107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>oferowane produkty posiadają certyfikat CE, certyfikat IVD</w:t>
      </w:r>
      <w:r w:rsidR="009C10A9">
        <w:rPr>
          <w:rFonts w:ascii="Neo Sans Pro" w:hAnsi="Neo Sans Pro"/>
          <w:sz w:val="22"/>
          <w:szCs w:val="22"/>
          <w:lang w:eastAsia="pl-PL"/>
        </w:rPr>
        <w:t xml:space="preserve">, </w:t>
      </w:r>
      <w:r w:rsidR="00C01BC8" w:rsidRPr="00C01BC8">
        <w:rPr>
          <w:rFonts w:ascii="Neo Sans Pro" w:hAnsi="Neo Sans Pro"/>
          <w:bCs/>
          <w:sz w:val="22"/>
          <w:szCs w:val="22"/>
        </w:rPr>
        <w:t>Certyfikat potwierdzający właściwości szczepu</w:t>
      </w:r>
      <w:r w:rsidRPr="00C40260">
        <w:rPr>
          <w:rFonts w:ascii="Neo Sans Pro" w:hAnsi="Neo Sans Pro"/>
          <w:sz w:val="22"/>
          <w:szCs w:val="22"/>
          <w:lang w:eastAsia="pl-PL"/>
        </w:rPr>
        <w:t xml:space="preserve"> oraz dokumenty potwierdzające właściwości szczepów wzorcowych.</w:t>
      </w:r>
    </w:p>
    <w:p w14:paraId="7A7E57E9" w14:textId="77777777" w:rsidR="000A17D7" w:rsidRDefault="000A17D7" w:rsidP="000A17D7">
      <w:pPr>
        <w:jc w:val="both"/>
        <w:rPr>
          <w:rFonts w:ascii="Neo Sans Pro" w:hAnsi="Neo Sans Pro"/>
          <w:sz w:val="22"/>
          <w:szCs w:val="22"/>
        </w:rPr>
      </w:pPr>
    </w:p>
    <w:p w14:paraId="5BFF74B0" w14:textId="77777777" w:rsidR="000A17D7" w:rsidRDefault="000A17D7" w:rsidP="000A17D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22C6544" w14:textId="77777777" w:rsidR="000A17D7" w:rsidRPr="003F6446" w:rsidRDefault="000A17D7" w:rsidP="000A17D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C35E009" w14:textId="77777777" w:rsidR="000A17D7" w:rsidRPr="003F6446" w:rsidRDefault="000A17D7" w:rsidP="000A17D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9E07656" w14:textId="77777777" w:rsidR="000A17D7" w:rsidRDefault="000A17D7" w:rsidP="000A17D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3289C82" w14:textId="77777777" w:rsidR="000A17D7" w:rsidRPr="003F6446" w:rsidRDefault="000A17D7" w:rsidP="000A17D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6808E3D7" w14:textId="019535D7" w:rsidR="000A17D7" w:rsidRDefault="000A17D7" w:rsidP="000A17D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 w:rsidR="00D84C4C"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819AD49" w14:textId="77777777" w:rsidR="000A17D7" w:rsidRDefault="000A17D7" w:rsidP="000A17D7">
      <w:pPr>
        <w:jc w:val="both"/>
        <w:rPr>
          <w:rFonts w:ascii="Neo Sans Pro" w:hAnsi="Neo Sans Pro" w:cs="Arial"/>
          <w:i/>
          <w:iCs/>
          <w:color w:val="000000"/>
          <w:sz w:val="22"/>
          <w:szCs w:val="22"/>
        </w:rPr>
      </w:pPr>
    </w:p>
    <w:p w14:paraId="4C199EDD" w14:textId="77777777" w:rsidR="000A17D7" w:rsidRPr="00D34042" w:rsidRDefault="000A17D7" w:rsidP="000A17D7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lastRenderedPageBreak/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0DF059DB" w14:textId="77777777" w:rsidR="000A17D7" w:rsidRDefault="000A17D7" w:rsidP="000A17D7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6EAAC62C" w14:textId="77777777" w:rsidR="00723F03" w:rsidRPr="00D34042" w:rsidRDefault="00723F03" w:rsidP="00EF06D6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5B38E44D" w14:textId="096BEEF7" w:rsidR="00D1144B" w:rsidRDefault="00D1144B" w:rsidP="007B4D25">
      <w:pPr>
        <w:suppressAutoHyphens w:val="0"/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10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09B36FD" w14:textId="77777777" w:rsidR="00D1144B" w:rsidRPr="00B42D9D" w:rsidRDefault="00D1144B" w:rsidP="00D1144B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4D9959A8" w14:textId="77777777" w:rsidR="00D1144B" w:rsidRDefault="00D1144B" w:rsidP="00D1144B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p w14:paraId="7F4E1D23" w14:textId="77777777" w:rsidR="007B4D25" w:rsidRPr="00BE7FA5" w:rsidRDefault="007B4D25" w:rsidP="007B4D25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 NR 3  - PODŁOŻA MIKROBIOLOGICZNE gotowe /badania manualne/</w:t>
      </w:r>
      <w:r>
        <w:rPr>
          <w:rFonts w:ascii="Neo Sans Pro" w:hAnsi="Neo Sans Pro"/>
          <w:b/>
          <w:bCs/>
          <w:sz w:val="22"/>
          <w:szCs w:val="22"/>
        </w:rPr>
        <w:t xml:space="preserve"> wraz z dzierżawą chłodziarko-zamrażarki</w:t>
      </w:r>
    </w:p>
    <w:p w14:paraId="7DF07EC5" w14:textId="28AC75F8" w:rsidR="008B4450" w:rsidRDefault="008B4450" w:rsidP="008363A7">
      <w:pPr>
        <w:pStyle w:val="Akapitzlist"/>
        <w:numPr>
          <w:ilvl w:val="1"/>
          <w:numId w:val="107"/>
        </w:numPr>
        <w:spacing w:after="0" w:line="240" w:lineRule="auto"/>
        <w:jc w:val="both"/>
        <w:rPr>
          <w:rFonts w:ascii="Neo Sans Pro" w:hAnsi="Neo Sans Pro"/>
          <w:b/>
          <w:bCs/>
        </w:rPr>
      </w:pPr>
      <w:r>
        <w:rPr>
          <w:rFonts w:ascii="Neo Sans Pro" w:hAnsi="Neo Sans Pro"/>
          <w:b/>
          <w:bCs/>
        </w:rPr>
        <w:t xml:space="preserve">Tabela nr 1 - </w:t>
      </w:r>
      <w:r w:rsidRPr="00BE7FA5">
        <w:rPr>
          <w:rFonts w:ascii="Neo Sans Pro" w:hAnsi="Neo Sans Pro"/>
          <w:b/>
          <w:bCs/>
        </w:rPr>
        <w:t>PODŁOŻA MIKROBIOLOGICZNE gotowe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1167C" w:rsidRPr="001A7732" w14:paraId="439B699F" w14:textId="77777777" w:rsidTr="00F93A86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8B87" w14:textId="77777777" w:rsidR="0021167C" w:rsidRPr="001A7732" w:rsidRDefault="0021167C" w:rsidP="008363A7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1167C" w:rsidRPr="001A7732" w14:paraId="6AE4FCA7" w14:textId="77777777" w:rsidTr="00F93A86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DFB7" w14:textId="77777777" w:rsidR="0021167C" w:rsidRPr="001A7732" w:rsidRDefault="0021167C" w:rsidP="008363A7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13A638FD" w14:textId="77777777" w:rsidR="0021167C" w:rsidRPr="001A7732" w:rsidRDefault="0021167C" w:rsidP="008363A7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5AC8642" w14:textId="77B1E022" w:rsidR="009F6D28" w:rsidRPr="00BE7FA5" w:rsidRDefault="009F6D28" w:rsidP="008363A7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Podłoża muszą mieć następujący termin ważności od daty dostarczenia do laboratorium:</w:t>
      </w:r>
    </w:p>
    <w:p w14:paraId="76A793E6" w14:textId="77777777" w:rsidR="009F6D28" w:rsidRPr="00BE7FA5" w:rsidRDefault="009F6D28" w:rsidP="008363A7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- podłoża na płytkach z krwią  minimum 5 tygodni</w:t>
      </w:r>
    </w:p>
    <w:p w14:paraId="15E1DD90" w14:textId="77777777" w:rsidR="009F6D28" w:rsidRPr="00BE7FA5" w:rsidRDefault="009F6D28" w:rsidP="008363A7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- podłoża na płytkach minimum 6 tygodni</w:t>
      </w:r>
    </w:p>
    <w:p w14:paraId="14FD8C4C" w14:textId="77777777" w:rsidR="009F6D28" w:rsidRPr="00BE7FA5" w:rsidRDefault="009F6D28" w:rsidP="008363A7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- podłoża w probówkach minimum 4 miesiące</w:t>
      </w:r>
    </w:p>
    <w:p w14:paraId="5DFBEED0" w14:textId="77777777" w:rsidR="009F6D28" w:rsidRPr="00BE7FA5" w:rsidRDefault="009F6D28" w:rsidP="008363A7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Podłoża na płytkach o średnicy 90mm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119"/>
        <w:gridCol w:w="2409"/>
        <w:gridCol w:w="1134"/>
        <w:gridCol w:w="1985"/>
        <w:gridCol w:w="1276"/>
        <w:gridCol w:w="1417"/>
        <w:gridCol w:w="1701"/>
        <w:gridCol w:w="1418"/>
      </w:tblGrid>
      <w:tr w:rsidR="00D1144B" w:rsidRPr="004857B6" w14:paraId="52BB54F9" w14:textId="77777777" w:rsidTr="009F6D28">
        <w:trPr>
          <w:trHeight w:val="5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83E48" w14:textId="77777777" w:rsidR="00D1144B" w:rsidRPr="00CF78AB" w:rsidRDefault="00D1144B" w:rsidP="008363A7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9FFA8" w14:textId="4DD689EA" w:rsidR="00D1144B" w:rsidRPr="00705B7C" w:rsidRDefault="008664B5" w:rsidP="008363A7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D1144B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D661" w14:textId="77777777" w:rsidR="00D1144B" w:rsidRPr="00344552" w:rsidRDefault="00D1144B" w:rsidP="008363A7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2BDF" w14:textId="77777777" w:rsidR="00D1144B" w:rsidRPr="00AC0B83" w:rsidRDefault="00D1144B" w:rsidP="008363A7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BB50" w14:textId="77777777" w:rsidR="00D1144B" w:rsidRPr="00AC0B83" w:rsidRDefault="00D1144B" w:rsidP="008363A7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D9D6" w14:textId="77777777" w:rsidR="00D1144B" w:rsidRPr="00AC0B83" w:rsidRDefault="00D1144B" w:rsidP="008363A7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9E30" w14:textId="77777777" w:rsidR="00D1144B" w:rsidRDefault="00D1144B" w:rsidP="008363A7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3118129" w14:textId="77777777" w:rsidR="00D1144B" w:rsidRPr="00AC0B83" w:rsidRDefault="00D1144B" w:rsidP="008363A7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E70D" w14:textId="77777777" w:rsidR="00D1144B" w:rsidRPr="00AC0B83" w:rsidRDefault="00D1144B" w:rsidP="008363A7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9971" w14:textId="77777777" w:rsidR="00D1144B" w:rsidRDefault="00D1144B" w:rsidP="008363A7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D1144B" w:rsidRPr="00CF78AB" w14:paraId="3E3D3378" w14:textId="77777777" w:rsidTr="009F6D28">
        <w:trPr>
          <w:trHeight w:val="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7B4E3" w14:textId="77777777" w:rsidR="00D1144B" w:rsidRPr="00CF78A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35FE6" w14:textId="77777777" w:rsidR="00D1144B" w:rsidRPr="00CF78A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E913" w14:textId="77777777" w:rsidR="00D1144B" w:rsidRPr="00CF78A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54AC" w14:textId="77777777" w:rsidR="00D1144B" w:rsidRPr="00CF78A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0AFF" w14:textId="77777777" w:rsidR="00D1144B" w:rsidRPr="00CF78A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C189" w14:textId="77777777" w:rsidR="00D1144B" w:rsidRPr="00CF78A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8A00" w14:textId="77777777" w:rsidR="00D1144B" w:rsidRPr="00CF78A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E4B1" w14:textId="77777777" w:rsidR="00D1144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00BD" w14:textId="77777777" w:rsidR="00D1144B" w:rsidRDefault="00D1144B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9F6D28" w:rsidRPr="00CF78AB" w14:paraId="25380151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C5025" w14:textId="313CC263" w:rsidR="009F6D28" w:rsidRPr="009F6D28" w:rsidRDefault="009F6D28" w:rsidP="008363A7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9F6D28">
              <w:rPr>
                <w:rFonts w:ascii="Neo Sans Pro" w:hAnsi="Neo Sans Pro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B7535" w14:textId="58665E62" w:rsidR="009F6D28" w:rsidRPr="00A04542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Podłoże Mueller-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Hinton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agar (MH)  90 mm 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3CF5" w14:textId="77777777" w:rsidR="009F6D28" w:rsidRPr="00CF78AB" w:rsidRDefault="009F6D28" w:rsidP="008363A7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6084" w14:textId="7A3C83DE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35</w:t>
            </w:r>
            <w:r>
              <w:rPr>
                <w:rFonts w:ascii="Neo Sans Pro" w:hAnsi="Neo Sans Pro"/>
                <w:sz w:val="22"/>
                <w:szCs w:val="22"/>
              </w:rPr>
              <w:t> </w:t>
            </w:r>
            <w:r w:rsidRPr="00BE7FA5">
              <w:rPr>
                <w:rFonts w:ascii="Neo Sans Pro" w:hAnsi="Neo Sans Pro"/>
                <w:sz w:val="22"/>
                <w:szCs w:val="22"/>
              </w:rPr>
              <w:t>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75CD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2F1C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25E7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FBDE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2B2C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37ABE635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08FA1" w14:textId="77777777" w:rsidR="009F6D28" w:rsidRPr="009F6D28" w:rsidRDefault="009F6D28" w:rsidP="008363A7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2C6BD" w14:textId="6A3FAB78" w:rsidR="009F6D28" w:rsidRPr="00A04542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Podłoże Mueller-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Hinton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agar z 5% krwią końską i 20 mg/L NAD (MH-F) (płytka)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23CA" w14:textId="77777777" w:rsidR="009F6D28" w:rsidRPr="00CF78AB" w:rsidRDefault="009F6D28" w:rsidP="008363A7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E223" w14:textId="7E9BE104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</w:t>
            </w:r>
            <w:r>
              <w:rPr>
                <w:rFonts w:ascii="Neo Sans Pro" w:hAnsi="Neo Sans Pro"/>
                <w:sz w:val="22"/>
                <w:szCs w:val="22"/>
              </w:rPr>
              <w:t> </w:t>
            </w:r>
            <w:r w:rsidRPr="00BE7FA5">
              <w:rPr>
                <w:rFonts w:ascii="Neo Sans Pro" w:hAnsi="Neo Sans Pro"/>
                <w:sz w:val="22"/>
                <w:szCs w:val="22"/>
              </w:rPr>
              <w:t>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25D1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993E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C2F3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E5FA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91D8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24151574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6B6C7" w14:textId="77777777" w:rsidR="009F6D28" w:rsidRPr="009F6D28" w:rsidRDefault="009F6D28" w:rsidP="008363A7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1FA94" w14:textId="77777777" w:rsidR="009F6D28" w:rsidRPr="00BE7FA5" w:rsidRDefault="009F6D28" w:rsidP="008363A7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chromogenne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do bezpośredniej identyfikacji bakterii z moczu: E. coli,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Proteus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Enterococcus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Pseudomonas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Streptococcus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agalactiae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Candida  (płytka). </w:t>
            </w:r>
          </w:p>
          <w:p w14:paraId="54FED705" w14:textId="0C16CD65" w:rsidR="009F6D28" w:rsidRPr="00A04542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Podłoże musi być klarowne.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B5C7" w14:textId="77777777" w:rsidR="009F6D28" w:rsidRPr="00CF78AB" w:rsidRDefault="009F6D28" w:rsidP="008363A7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80C3" w14:textId="3D1462F2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35</w:t>
            </w:r>
            <w:r>
              <w:rPr>
                <w:rFonts w:ascii="Neo Sans Pro" w:hAnsi="Neo Sans Pro"/>
                <w:sz w:val="22"/>
                <w:szCs w:val="22"/>
              </w:rPr>
              <w:t> </w:t>
            </w:r>
            <w:r w:rsidRPr="00BE7FA5">
              <w:rPr>
                <w:rFonts w:ascii="Neo Sans Pro" w:hAnsi="Neo Sans Pro"/>
                <w:sz w:val="22"/>
                <w:szCs w:val="22"/>
              </w:rPr>
              <w:t>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A123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B5ED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0277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6001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E453" w14:textId="77777777" w:rsidR="009F6D28" w:rsidRDefault="009F6D28" w:rsidP="008363A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3520A162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E583D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BC4B3" w14:textId="61D2560F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Columbia agar + 5% krwi baraniej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C4C4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86D1" w14:textId="5224A791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35</w:t>
            </w:r>
            <w:r>
              <w:rPr>
                <w:rFonts w:ascii="Neo Sans Pro" w:hAnsi="Neo Sans Pro"/>
                <w:sz w:val="22"/>
                <w:szCs w:val="22"/>
              </w:rPr>
              <w:t> </w:t>
            </w:r>
            <w:r w:rsidRPr="00BE7FA5">
              <w:rPr>
                <w:rFonts w:ascii="Neo Sans Pro" w:hAnsi="Neo Sans Pro"/>
                <w:sz w:val="22"/>
                <w:szCs w:val="22"/>
              </w:rPr>
              <w:t>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E44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73D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045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E2DC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CB6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579F733D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526D8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02448" w14:textId="5D3C6A65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Columbia CNA agar + 5% krwi baraniej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A2A5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482B" w14:textId="633D54B8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15</w:t>
            </w:r>
            <w:r>
              <w:rPr>
                <w:rFonts w:ascii="Neo Sans Pro" w:hAnsi="Neo Sans Pro"/>
                <w:sz w:val="22"/>
                <w:szCs w:val="22"/>
              </w:rPr>
              <w:t> </w:t>
            </w:r>
            <w:r w:rsidRPr="00BE7FA5">
              <w:rPr>
                <w:rFonts w:ascii="Neo Sans Pro" w:hAnsi="Neo Sans Pro"/>
                <w:sz w:val="22"/>
                <w:szCs w:val="22"/>
              </w:rPr>
              <w:t>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44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C1CB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5AB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13B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442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29B4F1ED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F2960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312BB" w14:textId="71CA8293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Agar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tryptozowo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-sojowy TSA  z dodatkiem 5% krwi baraniej    (płytka)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607B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32A3" w14:textId="42E7F80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1500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7CE5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235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019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E0E9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2995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72EDFC20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5BC33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1B623" w14:textId="01003219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z mannitolem do izolacji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Staphylococcus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2CBE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2833" w14:textId="5822EE92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7000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08B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31D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C54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81B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67E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1E4402FB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63027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20323" w14:textId="7F8EA3BF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Podłoże do hodowli i różnicowania Salmonella-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Shigella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2DAF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4F7D" w14:textId="4F274290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8</w:t>
            </w:r>
            <w:r>
              <w:rPr>
                <w:rFonts w:ascii="Neo Sans Pro" w:hAnsi="Neo Sans Pro"/>
                <w:sz w:val="22"/>
                <w:szCs w:val="22"/>
              </w:rPr>
              <w:t> </w:t>
            </w:r>
            <w:r w:rsidRPr="00BE7FA5">
              <w:rPr>
                <w:rFonts w:ascii="Neo Sans Pro" w:hAnsi="Neo Sans Pro"/>
                <w:sz w:val="22"/>
                <w:szCs w:val="22"/>
              </w:rPr>
              <w:t>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621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444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3B6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BAC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494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1A68528F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F3586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50F27" w14:textId="1E2CDF36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chromogenne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do hodowli i różnicowania szczepów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Yersinia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0ADC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5C89" w14:textId="30315AE4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B99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2DE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B78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798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5B09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0499874C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6743E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61D34" w14:textId="3A7BCD32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Agar czekoladowy z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PolyVitex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i antybiotykami do hodowli szczepów z rodzaju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Neisseria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 (Agar czekoladowy z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PolyVitex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+  VCN )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33F3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C5E0" w14:textId="7078A8BA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D8A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391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B4F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508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7C1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2DC1716F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C4384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6F2DF" w14:textId="3A7BC1F1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Agar czekoladowy z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PolyVitex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3FA2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15E5" w14:textId="5FEDE7D9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5000 </w:t>
            </w:r>
            <w:r>
              <w:rPr>
                <w:rFonts w:ascii="Neo Sans Pro" w:hAnsi="Neo Sans Pro"/>
                <w:sz w:val="22"/>
                <w:szCs w:val="22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EF8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A35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973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61C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2E5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39C3B637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1C95C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6CC13" w14:textId="38CC1F08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Agar do hodowli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Yersinia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(płytka) CIN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E644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B815" w14:textId="44E44879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</w:t>
            </w:r>
            <w:r>
              <w:rPr>
                <w:rFonts w:ascii="Neo Sans Pro" w:hAnsi="Neo Sans Pro"/>
                <w:sz w:val="22"/>
                <w:szCs w:val="22"/>
              </w:rPr>
              <w:t> </w:t>
            </w:r>
            <w:r w:rsidRPr="00BE7FA5">
              <w:rPr>
                <w:rFonts w:ascii="Neo Sans Pro" w:hAnsi="Neo Sans Pro"/>
                <w:sz w:val="22"/>
                <w:szCs w:val="22"/>
              </w:rPr>
              <w:t>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07B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150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938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5D6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998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6EDD97A6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1CC00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BF2B2" w14:textId="09CF3FA4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MacConkey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Agar + fiolet krystaliczny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5036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EE46" w14:textId="04BD1F3B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35</w:t>
            </w:r>
            <w:r>
              <w:rPr>
                <w:rFonts w:ascii="Neo Sans Pro" w:hAnsi="Neo Sans Pro"/>
                <w:sz w:val="22"/>
                <w:szCs w:val="22"/>
              </w:rPr>
              <w:t> </w:t>
            </w:r>
            <w:r w:rsidRPr="00BE7FA5">
              <w:rPr>
                <w:rFonts w:ascii="Neo Sans Pro" w:hAnsi="Neo Sans Pro"/>
                <w:sz w:val="22"/>
                <w:szCs w:val="22"/>
              </w:rPr>
              <w:t>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D84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2EE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36B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507A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B26B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1A6F8B6F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58915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8B8C7" w14:textId="6EC91FDC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chromogenne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do hodowli i różnicowania szczepów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werotoksycznej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E. coli (VTEC, EHEC, STEC)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9571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E025" w14:textId="6663C2AB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F25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BF1B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32B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9FD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F33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06DF4E7A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16CA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F36A0" w14:textId="34D83E59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do hodowli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Haemophilus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(Agar czekoladowy z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PolyVitex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+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Bacytracyna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)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59B0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8C4D" w14:textId="1C3008B8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5E3B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EBB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26CC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2D0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873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14D49BA7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3082E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DAF3E" w14:textId="66DCA6E2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Scheadler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+ antybiotyki +5% krwi baraniej +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wit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. K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B1E4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65E6" w14:textId="79CB3236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FBE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999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02B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EDE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B50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72BD8FCC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19F92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36899" w14:textId="39FB220A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chromogenne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wyłącznie do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Streptococcus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gr B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09725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0696" w14:textId="03524ABD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2500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7F6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B90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4D1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40A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08B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1CB65887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5D6E0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117AE" w14:textId="7255AFB9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Podłoże płynne  Selenit F  (probówka , objętość od 2,5 ml do 5 ml 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52E9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B9A4" w14:textId="0709F7BA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2400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B24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192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C2DC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2A7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02E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4835D958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7A3F6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9FC71" w14:textId="5C434118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Bulion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tryptozowo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- sojowy płynne podłoże (probówka , objętość od 2,5ml do 5 ml 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605A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4CB7" w14:textId="24713D7E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2400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D129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F31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104C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F8C5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6A25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0FB93257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55AB8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63575" w14:textId="1B251D59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płynne z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malonianem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sodu  (probówka , objętość od 2,5 ml do 5 ml)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C9EE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9630" w14:textId="2750C79C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8A6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5886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F4FC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150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913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29A9D0A0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FF8F8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F120C" w14:textId="79E39AD2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Podłoże płynne- woda peptonowa z tryptofanem (probówka , objętość od 2,5 ml do 5 ml)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0291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54F6" w14:textId="610662C8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248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391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D5B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BE1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790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499F0633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3F3E3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04033" w14:textId="2BB77309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Ehrlicha odczynnik  (objętość od 50 ml do 100 ml )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E494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EBF0" w14:textId="4D087034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500 ml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3ED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74A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339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15C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38C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018A772F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31894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2AF31" w14:textId="37C4E6C7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Płytki odciskowe do kontroli czystości powierzchni, sterylizowane radiacyjnie, potrójnie pakowane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EB4D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D684" w14:textId="57C55F71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753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DB6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EF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4C8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CBF5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46119F0A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66EAD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0CD05" w14:textId="17D63736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Bulion do namnażania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Streptococcus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agalactiae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z antybiotykami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hamujacymi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wzrost pałeczek z rodz.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lastRenderedPageBreak/>
              <w:t>Enterobacteriaceae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(probówka)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216B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F3A" w14:textId="49EB691D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800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73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90D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DD8C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171B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3915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1C3A6FA4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B9DE9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5B2CE" w14:textId="1010E112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chromogenne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do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do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hodowli Clostridium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difficile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w ciągu 24 godzin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8DC2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2E4E" w14:textId="672C4910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569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495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D68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511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59D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0617A8DE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AFC28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8613A" w14:textId="729729D5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Wybiórcze 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chromogenne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podłoże do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Campylobacter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A79E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1F0E" w14:textId="28FBC840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 500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40F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23C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AAF6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5EE9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C55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3DC0D4E0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45177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5F51B" w14:textId="2C2CB65C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chromogenne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do hodowli i identyfikacji Candida 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spp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.  (płytka)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F377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C9DC" w14:textId="5E3E0621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EE8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FF8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425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15B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C8D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777DA9B9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60F6E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AE354" w14:textId="4A5CA324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Sabouraud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+ chloramfenikol + 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gentamycyna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– podłoże do hodowli   grzybów (płytka)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C45E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FC20" w14:textId="0C7E19C0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376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89B0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EBAB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EAF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0814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1E0B6F03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20A18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A1B73" w14:textId="5EEB6D00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Brucella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+ 5% krwią baranią do oznaczania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lekowrażliwości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bakterii beztlenowych 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F7B9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523D" w14:textId="5CAE9498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ECC9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DA5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6D0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AD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B32C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397B7986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6CC05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D9896" w14:textId="08C17970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do oznaczania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lekowrażliwości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bakterii beztlenowych z krwią końską FAA-KK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71E3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B833" w14:textId="30876DC0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7935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C9A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19D6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09B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606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6246E1CB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BD5AC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0C7ED" w14:textId="015C6867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RPMI +20% MOPS do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ozaczania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lekowrażliwości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grzybów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C1E4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1CCC" w14:textId="568A331E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973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583D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1EC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E965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9743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643AF886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DA5EF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38603" w14:textId="511DD90F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Sabouraud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+ chloramfenikol +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cyklohekamid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– podłoże do hodowli dermatofitów i innych grzybów (probówka)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DFCF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BCF4" w14:textId="0ED7F3F9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8B52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A8D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616C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6F4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1186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36FA127E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A3B13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922A5" w14:textId="011D03A6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Sabouraud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+ chloramfenikol +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gentamycyna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– podłoże do hodowli </w:t>
            </w:r>
            <w:r w:rsidRPr="00BE7FA5">
              <w:rPr>
                <w:rFonts w:ascii="Neo Sans Pro" w:hAnsi="Neo Sans Pro"/>
                <w:sz w:val="22"/>
                <w:szCs w:val="22"/>
              </w:rPr>
              <w:lastRenderedPageBreak/>
              <w:t>dermatofitów i innych grzybów (probówka)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C625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47BE" w14:textId="0DB7446B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16BE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653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DCC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B5A7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AF11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F6D28" w:rsidRPr="00CF78AB" w14:paraId="330367B6" w14:textId="77777777" w:rsidTr="009F6D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3A601" w14:textId="77777777" w:rsidR="009F6D28" w:rsidRPr="009F6D28" w:rsidRDefault="009F6D28" w:rsidP="009F6D28">
            <w:pPr>
              <w:pStyle w:val="Akapitzlist"/>
              <w:numPr>
                <w:ilvl w:val="0"/>
                <w:numId w:val="10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4783C" w14:textId="5121A529" w:rsidR="009F6D28" w:rsidRPr="00A04542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Probówki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Microbank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z koralikami z roztworem w różnych kolorach do mrożenia m.in. w zamrażarce niskotemperaturowej (80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szt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-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box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/ pudełko) +  statyw do mrożenia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8A03" w14:textId="77777777" w:rsidR="009F6D28" w:rsidRPr="00CF78AB" w:rsidRDefault="009F6D28" w:rsidP="009F6D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645D" w14:textId="4AC86FBF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12 op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245F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0929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29A8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01FA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9589" w14:textId="77777777" w:rsidR="009F6D28" w:rsidRDefault="009F6D28" w:rsidP="009F6D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1144B" w:rsidRPr="00CF78AB" w14:paraId="7C04B33F" w14:textId="77777777" w:rsidTr="009F6D28">
        <w:trPr>
          <w:trHeight w:val="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75218" w14:textId="77777777" w:rsidR="00D1144B" w:rsidRPr="009672DC" w:rsidRDefault="00D1144B" w:rsidP="00F93A86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6278" w14:textId="77777777" w:rsidR="00D1144B" w:rsidRDefault="00D1144B" w:rsidP="00F93A86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8A42" w14:textId="77777777" w:rsidR="00D1144B" w:rsidRDefault="00D1144B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D8C5" w14:textId="77777777" w:rsidR="00D1144B" w:rsidRDefault="00D1144B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F2C1" w14:textId="77777777" w:rsidR="00D1144B" w:rsidRDefault="00D1144B" w:rsidP="00F93A8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22EE2A43" w14:textId="77777777" w:rsidR="00D1144B" w:rsidRDefault="00D1144B" w:rsidP="00D114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5D80C7B" w14:textId="77777777" w:rsidR="00D1144B" w:rsidRPr="003F6446" w:rsidRDefault="00D1144B" w:rsidP="00D114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C6390BD" w14:textId="77777777" w:rsidR="00D1144B" w:rsidRPr="003F6446" w:rsidRDefault="00D1144B" w:rsidP="00D114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2B49C7E" w14:textId="77777777" w:rsidR="00D1144B" w:rsidRDefault="00D1144B" w:rsidP="00D114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5E4751A" w14:textId="77777777" w:rsidR="00D1144B" w:rsidRPr="003F6446" w:rsidRDefault="00D1144B" w:rsidP="00D114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486D2C6E" w14:textId="72162B5F" w:rsidR="00D1144B" w:rsidRDefault="00D1144B" w:rsidP="00D114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 w:rsidR="00D84C4C"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193C55D3" w14:textId="77777777" w:rsidR="007B3910" w:rsidRPr="00F40BA2" w:rsidRDefault="007B3910" w:rsidP="007B3910">
      <w:pPr>
        <w:jc w:val="both"/>
        <w:rPr>
          <w:rFonts w:ascii="Neo Sans Pro" w:hAnsi="Neo Sans Pro"/>
          <w:sz w:val="22"/>
          <w:szCs w:val="22"/>
        </w:rPr>
      </w:pPr>
      <w:r w:rsidRPr="0021167C">
        <w:rPr>
          <w:rFonts w:ascii="Neo Sans Pro" w:hAnsi="Neo Sans Pro" w:cs="Arial"/>
          <w:b/>
          <w:bCs/>
          <w:color w:val="000000"/>
          <w:sz w:val="22"/>
          <w:szCs w:val="22"/>
        </w:rPr>
        <w:t>2. Tabela nr 2:</w:t>
      </w:r>
      <w:r>
        <w:rPr>
          <w:rFonts w:ascii="Neo Sans Pro" w:hAnsi="Neo Sans Pro" w:cs="Arial"/>
          <w:color w:val="000000"/>
          <w:sz w:val="22"/>
          <w:szCs w:val="22"/>
        </w:rPr>
        <w:t xml:space="preserve"> </w:t>
      </w:r>
      <w:r w:rsidRPr="00F40BA2">
        <w:rPr>
          <w:rFonts w:ascii="Neo Sans Pro" w:hAnsi="Neo Sans Pro"/>
          <w:b/>
          <w:bCs/>
          <w:sz w:val="22"/>
          <w:szCs w:val="22"/>
        </w:rPr>
        <w:t>Dzierżawa chłodziarko-zamrażarki laboratoryjnej: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1167C" w:rsidRPr="001A7732" w14:paraId="7671960A" w14:textId="77777777" w:rsidTr="00F93A86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D4B2" w14:textId="77777777" w:rsidR="0021167C" w:rsidRPr="001A7732" w:rsidRDefault="0021167C" w:rsidP="00F93A86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1167C" w:rsidRPr="001A7732" w14:paraId="0AD4F76D" w14:textId="77777777" w:rsidTr="00F93A86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49E" w14:textId="77777777" w:rsidR="0021167C" w:rsidRPr="001A7732" w:rsidRDefault="0021167C" w:rsidP="00F93A86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59D63C52" w14:textId="77777777" w:rsidR="0021167C" w:rsidRPr="001A7732" w:rsidRDefault="0021167C" w:rsidP="00F93A86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237FAFA5" w14:textId="3AB544E3" w:rsidR="007B3910" w:rsidRPr="007B3910" w:rsidRDefault="007B3910" w:rsidP="00D1144B">
      <w:pPr>
        <w:jc w:val="both"/>
        <w:rPr>
          <w:rFonts w:ascii="Neo Sans Pro" w:hAnsi="Neo Sans Pro" w:cs="Arial"/>
          <w:color w:val="000000"/>
          <w:sz w:val="22"/>
          <w:szCs w:val="22"/>
        </w:rPr>
      </w:pP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8"/>
        <w:gridCol w:w="3940"/>
        <w:gridCol w:w="1559"/>
        <w:gridCol w:w="993"/>
        <w:gridCol w:w="2409"/>
        <w:gridCol w:w="1418"/>
        <w:gridCol w:w="1843"/>
        <w:gridCol w:w="992"/>
      </w:tblGrid>
      <w:tr w:rsidR="00F31A16" w14:paraId="66C214E9" w14:textId="77777777" w:rsidTr="0011302F">
        <w:trPr>
          <w:trHeight w:val="204"/>
        </w:trPr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FE90729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39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9C4A0BD" w14:textId="06074A6C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  <w:t>Nazwa sprzętu (parametry wymagane)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FA6CD7" w14:textId="2C2EAC40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  <w:t>Parametry oferowane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8979EA" w14:textId="630C6E90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  <w:t>liczba m-</w:t>
            </w:r>
            <w:proofErr w:type="spellStart"/>
            <w:r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  <w:t>cy</w:t>
            </w:r>
            <w:proofErr w:type="spellEnd"/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16FA85" w14:textId="4A864DBB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>
              <w:rPr>
                <w:rFonts w:ascii="Neo Sans Pro" w:hAnsi="Neo Sans Pro" w:cs="Neo Sans Pro"/>
                <w:b/>
                <w:bCs/>
                <w:color w:val="000000"/>
                <w:sz w:val="20"/>
                <w:szCs w:val="20"/>
                <w:lang w:eastAsia="pl-PL"/>
              </w:rPr>
              <w:t>czynszu dzierżawy netto jednorazow</w:t>
            </w:r>
            <w:r w:rsidR="00E4790E">
              <w:rPr>
                <w:rFonts w:ascii="Neo Sans Pro" w:hAnsi="Neo Sans Pro" w:cs="Neo Sans Pro"/>
                <w:b/>
                <w:bCs/>
                <w:color w:val="000000"/>
                <w:sz w:val="20"/>
                <w:szCs w:val="20"/>
                <w:lang w:eastAsia="pl-PL"/>
              </w:rPr>
              <w:t>o</w:t>
            </w:r>
            <w:r>
              <w:rPr>
                <w:rFonts w:ascii="Neo Sans Pro" w:hAnsi="Neo Sans Pro" w:cs="Neo Sans Pro"/>
                <w:b/>
                <w:bCs/>
                <w:color w:val="000000"/>
                <w:sz w:val="20"/>
                <w:szCs w:val="20"/>
                <w:lang w:eastAsia="pl-PL"/>
              </w:rPr>
              <w:t xml:space="preserve"> za cały okres trwania umowy w PLN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95AB8B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  <w:t>Stawka podatku VAT w %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9E2A433" w14:textId="6DBD7C1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>
              <w:rPr>
                <w:rFonts w:ascii="Neo Sans Pro" w:hAnsi="Neo Sans Pro" w:cs="Neo Sans Pro"/>
                <w:b/>
                <w:bCs/>
                <w:color w:val="000000"/>
                <w:sz w:val="20"/>
                <w:szCs w:val="20"/>
                <w:lang w:eastAsia="pl-PL"/>
              </w:rPr>
              <w:t xml:space="preserve">czynszu dzierżawy brutto jednorazowo za </w:t>
            </w:r>
            <w:proofErr w:type="spellStart"/>
            <w:r>
              <w:rPr>
                <w:rFonts w:ascii="Neo Sans Pro" w:hAnsi="Neo Sans Pro" w:cs="Neo Sans Pro"/>
                <w:b/>
                <w:bCs/>
                <w:color w:val="000000"/>
                <w:sz w:val="20"/>
                <w:szCs w:val="20"/>
                <w:lang w:eastAsia="pl-PL"/>
              </w:rPr>
              <w:t>za</w:t>
            </w:r>
            <w:proofErr w:type="spellEnd"/>
            <w:r>
              <w:rPr>
                <w:rFonts w:ascii="Neo Sans Pro" w:hAnsi="Neo Sans Pro" w:cs="Neo Sans Pro"/>
                <w:b/>
                <w:bCs/>
                <w:color w:val="000000"/>
                <w:sz w:val="20"/>
                <w:szCs w:val="20"/>
                <w:lang w:eastAsia="pl-PL"/>
              </w:rPr>
              <w:t xml:space="preserve"> cały okres trwania umowy w PLN</w:t>
            </w:r>
          </w:p>
        </w:tc>
      </w:tr>
      <w:tr w:rsidR="00F31A16" w14:paraId="5F2FE559" w14:textId="77777777" w:rsidTr="0011302F">
        <w:trPr>
          <w:trHeight w:val="81"/>
        </w:trPr>
        <w:tc>
          <w:tcPr>
            <w:tcW w:w="7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A92D6C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9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B406EF5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85EF5F6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645BA23" w14:textId="182E6ED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02A0A9" w14:textId="77777777" w:rsidR="00F31A16" w:rsidRDefault="00F31A16" w:rsidP="007F1C49">
            <w:pPr>
              <w:suppressAutoHyphens w:val="0"/>
              <w:autoSpaceDE w:val="0"/>
              <w:autoSpaceDN w:val="0"/>
              <w:adjustRightInd w:val="0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BDA6C55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57AB2F3" w14:textId="79977EEE" w:rsidR="00F31A16" w:rsidRDefault="00F31A16" w:rsidP="007F1C49">
            <w:pPr>
              <w:suppressAutoHyphens w:val="0"/>
              <w:autoSpaceDE w:val="0"/>
              <w:autoSpaceDN w:val="0"/>
              <w:adjustRightInd w:val="0"/>
              <w:rPr>
                <w:rFonts w:ascii="Neo Sans Pro" w:hAnsi="Neo Sans Pro" w:cs="Neo Sans Pr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F31A16" w14:paraId="0411CEF3" w14:textId="77777777" w:rsidTr="0011302F">
        <w:trPr>
          <w:trHeight w:val="204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E75B3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4338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2E20" w14:textId="002FCF01" w:rsidR="00F31A16" w:rsidRDefault="00575C7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15905" w14:textId="7E0EBF9F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DABA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D71B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EFDE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7</w:t>
            </w:r>
          </w:p>
        </w:tc>
      </w:tr>
      <w:tr w:rsidR="00F31A16" w14:paraId="2899C98D" w14:textId="77777777" w:rsidTr="0011302F">
        <w:trPr>
          <w:trHeight w:val="204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CF5B4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94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2C427DD9" w14:textId="77777777" w:rsidR="006809A3" w:rsidRPr="00BE7FA5" w:rsidRDefault="006809A3" w:rsidP="006809A3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Wykonawca wraz z dostawą odczynników dostarczy </w:t>
            </w:r>
            <w:r w:rsidRPr="00BE7FA5">
              <w:rPr>
                <w:rFonts w:ascii="Neo Sans Pro" w:hAnsi="Neo Sans Pro"/>
                <w:sz w:val="22"/>
                <w:szCs w:val="22"/>
                <w:u w:val="single"/>
              </w:rPr>
              <w:t>na czas trwania umowy</w:t>
            </w:r>
            <w:r w:rsidRPr="00BE7FA5">
              <w:rPr>
                <w:rFonts w:ascii="Neo Sans Pro" w:hAnsi="Neo Sans Pro"/>
                <w:sz w:val="22"/>
                <w:szCs w:val="22"/>
              </w:rPr>
              <w:t xml:space="preserve"> chłodziarko-zamrażarkę laboratoryjną z   wyświetlaczem </w:t>
            </w:r>
            <w:r w:rsidRPr="00BE7FA5">
              <w:rPr>
                <w:rFonts w:ascii="Neo Sans Pro" w:hAnsi="Neo Sans Pro"/>
                <w:sz w:val="22"/>
                <w:szCs w:val="22"/>
              </w:rPr>
              <w:lastRenderedPageBreak/>
              <w:t xml:space="preserve">elektronicznym (menu w języku polskim ,  z informacjami m.in. o temperaturze min/max ,  sygnałem  dźwiękowym alarmowym), z rejestratorem temperatury USB , o wymiarach:  wysokość w zakresie od 165cm do 190cm , szerokości od 60 cm do 75 cm  . Zakres temperatur : chłodziarka od +2 °C do +8 °C  (posiadanie minimum od 2 do 3 półek) , zamrażarka : od -25 °C do -18 °C (minimum 2 szuflady lub półki) .Urządzenie ma służyć do przechowywania odczynników mikrobiologicznych . </w:t>
            </w:r>
          </w:p>
          <w:p w14:paraId="0DE2ABCD" w14:textId="77777777" w:rsidR="006809A3" w:rsidRPr="00CB056A" w:rsidRDefault="006809A3" w:rsidP="006809A3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r w:rsidRPr="00CB056A">
              <w:rPr>
                <w:rFonts w:ascii="Neo Sans Pro" w:hAnsi="Neo Sans Pro"/>
                <w:sz w:val="22"/>
                <w:szCs w:val="22"/>
              </w:rPr>
              <w:t>Zamawiający wymaga aby oferowane produkty były wyrobami medycznymi.</w:t>
            </w:r>
          </w:p>
          <w:p w14:paraId="4FAAD86A" w14:textId="452503EC" w:rsidR="00F31A16" w:rsidRDefault="00F31A16">
            <w:pPr>
              <w:suppressAutoHyphens w:val="0"/>
              <w:autoSpaceDE w:val="0"/>
              <w:autoSpaceDN w:val="0"/>
              <w:adjustRightInd w:val="0"/>
              <w:rPr>
                <w:rFonts w:ascii="Neo Sans Pro" w:hAnsi="Neo Sans Pro" w:cs="Neo Sans Pr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52094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06E4" w14:textId="0B262DF4" w:rsidR="00F31A16" w:rsidRDefault="00F31A1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125F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DB389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4D42" w14:textId="77777777" w:rsidR="00F31A16" w:rsidRDefault="00F31A1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87107C" w14:paraId="5EB4F750" w14:textId="77777777" w:rsidTr="0011302F">
        <w:trPr>
          <w:gridAfter w:val="1"/>
          <w:wAfter w:w="992" w:type="dxa"/>
          <w:trHeight w:val="1738"/>
        </w:trPr>
        <w:tc>
          <w:tcPr>
            <w:tcW w:w="129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B837A4" w14:textId="2F3C5159" w:rsidR="0087107C" w:rsidRDefault="00D1144B" w:rsidP="008363A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D34042">
              <w:rPr>
                <w:rFonts w:ascii="Neo Sans Pro" w:hAnsi="Neo Sans Pro" w:cs="Arial"/>
                <w:color w:val="000000"/>
                <w:sz w:val="20"/>
                <w:szCs w:val="20"/>
              </w:rPr>
              <w:tab/>
            </w:r>
            <w:r w:rsidR="0087107C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Zamawiający wymaga, aby wartości czynszu dzierżawy netto i brutto były określone max. do dwóch miejsc po przecinku. Dopuszcza się możliwość zaokrąglenia cen zgodnie z zasadami matematycznymi. </w:t>
            </w:r>
          </w:p>
          <w:p w14:paraId="423B9C6B" w14:textId="038DB532" w:rsidR="0087107C" w:rsidRDefault="0087107C" w:rsidP="008363A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Zamawiający wymaga, aby w cenę czynszu dzierżawy zostały wliczone wszelkie koszty związane z zapewnieniem bezusterkowej pracy dzierżawion</w:t>
            </w:r>
            <w:r w:rsidR="001D1E2A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ej chłodziarko-zamrażarki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, w tym: </w:t>
            </w:r>
          </w:p>
          <w:p w14:paraId="03EC88DF" w14:textId="77777777" w:rsidR="0087107C" w:rsidRDefault="0087107C" w:rsidP="008363A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ab/>
              <w:t>koszty naprawy</w:t>
            </w:r>
          </w:p>
          <w:p w14:paraId="244B77E1" w14:textId="77777777" w:rsidR="0087107C" w:rsidRDefault="0087107C" w:rsidP="008363A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ab/>
              <w:t>koszty wymiany w przypadku braku możliwości naprawy</w:t>
            </w:r>
          </w:p>
          <w:p w14:paraId="7E42B44C" w14:textId="235FCE66" w:rsidR="0087107C" w:rsidRDefault="0087107C" w:rsidP="008363A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ab/>
              <w:t>koszty montażu i serwisowania</w:t>
            </w:r>
          </w:p>
          <w:p w14:paraId="375941B8" w14:textId="77777777" w:rsidR="0087107C" w:rsidRDefault="0087107C" w:rsidP="008363A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ab/>
              <w:t>koszty przeglądów jeden raz w roku przez cały okres trwania umowy</w:t>
            </w:r>
          </w:p>
          <w:p w14:paraId="600BC556" w14:textId="3A7EBF8B" w:rsidR="007E11B5" w:rsidRPr="008363A7" w:rsidRDefault="007E11B5" w:rsidP="008363A7">
            <w:pPr>
              <w:autoSpaceDE w:val="0"/>
              <w:autoSpaceDN w:val="0"/>
              <w:adjustRightInd w:val="0"/>
              <w:jc w:val="both"/>
              <w:rPr>
                <w:rFonts w:ascii="Neo Sans Pro" w:eastAsia="Calibri" w:hAnsi="Neo Sans Pro" w:cs="Cambria"/>
                <w:b/>
                <w:bCs/>
                <w:sz w:val="18"/>
                <w:szCs w:val="18"/>
              </w:rPr>
            </w:pPr>
            <w:r w:rsidRPr="009D7169">
              <w:rPr>
                <w:rFonts w:ascii="Neo Sans Pro" w:eastAsia="Calibri" w:hAnsi="Neo Sans Pro" w:cs="Cambria"/>
                <w:b/>
                <w:bCs/>
                <w:sz w:val="18"/>
                <w:szCs w:val="18"/>
              </w:rPr>
              <w:t>Wartość oferty (Tabela nr 1 i nr 2) wynosi …………………………………………………….. zł – wartość z Tabeli nr 1 i nr 2 stanowi</w:t>
            </w:r>
            <w:r>
              <w:rPr>
                <w:rFonts w:ascii="Neo Sans Pro" w:eastAsia="Calibri" w:hAnsi="Neo Sans Pro" w:cs="Cambria"/>
                <w:b/>
                <w:bCs/>
                <w:sz w:val="18"/>
                <w:szCs w:val="18"/>
              </w:rPr>
              <w:t>ć będzie</w:t>
            </w:r>
            <w:r w:rsidRPr="009D7169">
              <w:rPr>
                <w:rFonts w:ascii="Neo Sans Pro" w:eastAsia="Calibri" w:hAnsi="Neo Sans Pro" w:cs="Cambria"/>
                <w:b/>
                <w:bCs/>
                <w:sz w:val="18"/>
                <w:szCs w:val="18"/>
              </w:rPr>
              <w:t xml:space="preserve"> cenę oferty, która będzie brana pod uwagę przy ocenie ofert.</w:t>
            </w:r>
          </w:p>
        </w:tc>
      </w:tr>
    </w:tbl>
    <w:p w14:paraId="561E8B58" w14:textId="44B3BABC" w:rsidR="007F1C49" w:rsidRPr="00C40260" w:rsidRDefault="007F1C49" w:rsidP="008363A7">
      <w:pPr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CD4A427" w14:textId="77777777" w:rsidR="007F1C49" w:rsidRPr="00C40260" w:rsidRDefault="007F1C49" w:rsidP="008363A7">
      <w:pPr>
        <w:numPr>
          <w:ilvl w:val="0"/>
          <w:numId w:val="109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34AA6FAB" w14:textId="33B1406E" w:rsidR="007F1C49" w:rsidRPr="008B4450" w:rsidRDefault="007F1C49" w:rsidP="008363A7">
      <w:pPr>
        <w:pStyle w:val="Akapitzlist"/>
        <w:numPr>
          <w:ilvl w:val="0"/>
          <w:numId w:val="109"/>
        </w:numPr>
        <w:spacing w:after="0" w:line="240" w:lineRule="auto"/>
        <w:jc w:val="both"/>
        <w:rPr>
          <w:rFonts w:ascii="Neo Sans Pro" w:hAnsi="Neo Sans Pro"/>
        </w:rPr>
      </w:pPr>
      <w:r w:rsidRPr="008B4450">
        <w:rPr>
          <w:rFonts w:ascii="Neo Sans Pro" w:hAnsi="Neo Sans Pro"/>
        </w:rPr>
        <w:t>oferowane produkty posiadają certyfikat CE, certyfikat IVD, dokumenty potwierdzające właściwości</w:t>
      </w:r>
      <w:r w:rsidR="001D0352">
        <w:rPr>
          <w:rFonts w:ascii="Neo Sans Pro" w:hAnsi="Neo Sans Pro"/>
        </w:rPr>
        <w:t xml:space="preserve"> podłoża ze</w:t>
      </w:r>
      <w:r w:rsidRPr="008B4450">
        <w:rPr>
          <w:rFonts w:ascii="Neo Sans Pro" w:hAnsi="Neo Sans Pro"/>
        </w:rPr>
        <w:t xml:space="preserve"> szczep</w:t>
      </w:r>
      <w:r w:rsidR="001D0352">
        <w:rPr>
          <w:rFonts w:ascii="Neo Sans Pro" w:hAnsi="Neo Sans Pro"/>
        </w:rPr>
        <w:t>ami</w:t>
      </w:r>
      <w:r w:rsidRPr="008B4450">
        <w:rPr>
          <w:rFonts w:ascii="Neo Sans Pro" w:hAnsi="Neo Sans Pro"/>
        </w:rPr>
        <w:t xml:space="preserve"> wzorcow</w:t>
      </w:r>
      <w:r w:rsidR="001D0352">
        <w:rPr>
          <w:rFonts w:ascii="Neo Sans Pro" w:hAnsi="Neo Sans Pro"/>
        </w:rPr>
        <w:t>ymi</w:t>
      </w:r>
      <w:r w:rsidRPr="008B4450">
        <w:rPr>
          <w:rFonts w:ascii="Neo Sans Pro" w:hAnsi="Neo Sans Pro"/>
        </w:rPr>
        <w:t xml:space="preserve">, </w:t>
      </w:r>
      <w:r w:rsidRPr="008B4450">
        <w:rPr>
          <w:rFonts w:ascii="Neo Sans Pro" w:hAnsi="Neo Sans Pro"/>
          <w:bCs/>
        </w:rPr>
        <w:t xml:space="preserve">do podłóż </w:t>
      </w:r>
      <w:proofErr w:type="spellStart"/>
      <w:r w:rsidRPr="008B4450">
        <w:rPr>
          <w:rFonts w:ascii="Neo Sans Pro" w:hAnsi="Neo Sans Pro"/>
          <w:bCs/>
        </w:rPr>
        <w:t>chromogennych</w:t>
      </w:r>
      <w:proofErr w:type="spellEnd"/>
      <w:r w:rsidR="00FE2157">
        <w:rPr>
          <w:rFonts w:ascii="Neo Sans Pro" w:hAnsi="Neo Sans Pro"/>
          <w:bCs/>
        </w:rPr>
        <w:t xml:space="preserve"> </w:t>
      </w:r>
      <w:r w:rsidRPr="008B4450">
        <w:rPr>
          <w:rFonts w:ascii="Neo Sans Pro" w:hAnsi="Neo Sans Pro"/>
          <w:bCs/>
        </w:rPr>
        <w:t>opis interpretacji producenta</w:t>
      </w:r>
    </w:p>
    <w:p w14:paraId="1BFC8953" w14:textId="77777777" w:rsidR="007F1C49" w:rsidRPr="00D34042" w:rsidRDefault="007F1C49" w:rsidP="007F1C4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58F21C6A" w14:textId="422CEDF3" w:rsidR="00EF06D6" w:rsidRDefault="007F1C49" w:rsidP="007F1C4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67B55D0D" w14:textId="59F34E2B" w:rsidR="0003270F" w:rsidRDefault="0003270F" w:rsidP="0003270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11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3BFB58F" w14:textId="77777777" w:rsidR="0003270F" w:rsidRPr="00B42D9D" w:rsidRDefault="0003270F" w:rsidP="0003270F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5CA4EFC3" w14:textId="77777777" w:rsidR="0003270F" w:rsidRDefault="0003270F" w:rsidP="0003270F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p w14:paraId="3E8EEA40" w14:textId="2108B7F9" w:rsidR="0003270F" w:rsidRDefault="0003270F" w:rsidP="0003270F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bCs/>
          <w:sz w:val="22"/>
          <w:szCs w:val="22"/>
        </w:rPr>
        <w:t xml:space="preserve">Część nr 4 - </w:t>
      </w:r>
      <w:r w:rsidRPr="00BE7FA5">
        <w:rPr>
          <w:rFonts w:ascii="Neo Sans Pro" w:hAnsi="Neo Sans Pro"/>
          <w:b/>
          <w:bCs/>
          <w:sz w:val="22"/>
          <w:szCs w:val="22"/>
        </w:rPr>
        <w:t>PODŁOŻA MIKROBIOLOGICZNE SYPKIE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3270F" w:rsidRPr="001A7732" w14:paraId="7D3193D1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DFF" w14:textId="77777777" w:rsidR="0003270F" w:rsidRPr="001A7732" w:rsidRDefault="0003270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3270F" w:rsidRPr="001A7732" w14:paraId="42F73054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45D" w14:textId="77777777" w:rsidR="0003270F" w:rsidRPr="001A7732" w:rsidRDefault="0003270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227A2557" w14:textId="77777777" w:rsidR="0003270F" w:rsidRPr="001A7732" w:rsidRDefault="0003270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2005E96C" w14:textId="77777777" w:rsidR="0003270F" w:rsidRPr="00BE7FA5" w:rsidRDefault="0003270F" w:rsidP="0003270F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Odczynniki muszą mieć termin ważności od 1 roku do 1,5 roku od daty dostarczenia do laboratorium</w:t>
      </w:r>
    </w:p>
    <w:p w14:paraId="1DD8A516" w14:textId="77777777" w:rsidR="0003270F" w:rsidRPr="0062351C" w:rsidRDefault="0003270F" w:rsidP="0003270F">
      <w:pPr>
        <w:rPr>
          <w:rFonts w:ascii="Neo Sans Pro" w:hAnsi="Neo Sans Pro"/>
          <w:b/>
          <w:bCs/>
          <w:sz w:val="21"/>
          <w:szCs w:val="21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03270F" w:rsidRPr="004857B6" w14:paraId="6D35D6C3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1F019" w14:textId="77777777" w:rsidR="0003270F" w:rsidRPr="00CF78AB" w:rsidRDefault="0003270F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49DE9" w14:textId="4FA00CBD" w:rsidR="0003270F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03270F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E1A5" w14:textId="77777777" w:rsidR="0003270F" w:rsidRPr="00344552" w:rsidRDefault="0003270F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1CEF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B3D2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6592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4332" w14:textId="77777777" w:rsidR="0003270F" w:rsidRDefault="0003270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C3F8EA2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C2E7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010B" w14:textId="77777777" w:rsidR="0003270F" w:rsidRDefault="0003270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03270F" w:rsidRPr="00CF78AB" w14:paraId="1287BCEA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CF9E4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B6DD4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3B3B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F869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B3E8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8400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E119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418B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3395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03270F" w:rsidRPr="00CF78AB" w14:paraId="0F474B80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7120E" w14:textId="77777777" w:rsidR="0003270F" w:rsidRPr="009672DC" w:rsidRDefault="0003270F" w:rsidP="0006432D">
            <w:pPr>
              <w:pStyle w:val="Akapitzlist"/>
              <w:numPr>
                <w:ilvl w:val="0"/>
                <w:numId w:val="110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C9401" w14:textId="77777777" w:rsidR="0003270F" w:rsidRPr="00A04542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Bulion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tioglikolowy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BA03" w14:textId="77777777" w:rsidR="0003270F" w:rsidRPr="00CF78AB" w:rsidRDefault="0003270F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E226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gram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BC93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151D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DED7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A7C2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AC85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3270F" w:rsidRPr="00CF78AB" w14:paraId="34851DA1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83788" w14:textId="77777777" w:rsidR="0003270F" w:rsidRPr="009672DC" w:rsidRDefault="0003270F" w:rsidP="0006432D">
            <w:pPr>
              <w:pStyle w:val="Akapitzlist"/>
              <w:numPr>
                <w:ilvl w:val="0"/>
                <w:numId w:val="110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72191" w14:textId="77777777" w:rsidR="0003270F" w:rsidRPr="00A04542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Sabourand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8441" w14:textId="77777777" w:rsidR="0003270F" w:rsidRPr="00CF78AB" w:rsidRDefault="0003270F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7D84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gram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0ADF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BF49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4F27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59EC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628A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3270F" w:rsidRPr="00CF78AB" w14:paraId="5AC31788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E66A1" w14:textId="77777777" w:rsidR="0003270F" w:rsidRPr="009672DC" w:rsidRDefault="0003270F" w:rsidP="0006432D">
            <w:pPr>
              <w:pStyle w:val="Akapitzlist"/>
              <w:numPr>
                <w:ilvl w:val="0"/>
                <w:numId w:val="110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410B9" w14:textId="77777777" w:rsidR="0003270F" w:rsidRPr="00A04542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Agar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tryptozowo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-sojowy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41C7" w14:textId="77777777" w:rsidR="0003270F" w:rsidRPr="00CF78AB" w:rsidRDefault="0003270F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4E74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gram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85D8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70CF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77AA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6CA9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2FD7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3270F" w:rsidRPr="00CF78AB" w14:paraId="111DE83C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AA0BD" w14:textId="77777777" w:rsidR="0003270F" w:rsidRPr="009672DC" w:rsidRDefault="0003270F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2E74" w14:textId="77777777" w:rsidR="0003270F" w:rsidRDefault="0003270F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F009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3F37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18CB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4362FA06" w14:textId="77777777" w:rsidR="0003270F" w:rsidRPr="00C40260" w:rsidRDefault="0003270F" w:rsidP="0003270F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471E82CF" w14:textId="77777777" w:rsidR="0003270F" w:rsidRPr="00C40260" w:rsidRDefault="0003270F" w:rsidP="0003270F">
      <w:pPr>
        <w:numPr>
          <w:ilvl w:val="0"/>
          <w:numId w:val="111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788D15BD" w14:textId="742F08CA" w:rsidR="0003270F" w:rsidRPr="00C40260" w:rsidRDefault="0003270F" w:rsidP="0003270F">
      <w:pPr>
        <w:numPr>
          <w:ilvl w:val="0"/>
          <w:numId w:val="111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>oferowane produkty posiadają certyfikat CE, certyfikat IVD</w:t>
      </w:r>
      <w:r>
        <w:rPr>
          <w:rFonts w:ascii="Neo Sans Pro" w:hAnsi="Neo Sans Pro"/>
          <w:sz w:val="22"/>
          <w:szCs w:val="22"/>
          <w:lang w:eastAsia="pl-PL"/>
        </w:rPr>
        <w:t>, d</w:t>
      </w:r>
      <w:r w:rsidRPr="00C40260">
        <w:rPr>
          <w:rFonts w:ascii="Neo Sans Pro" w:hAnsi="Neo Sans Pro"/>
          <w:sz w:val="22"/>
          <w:szCs w:val="22"/>
          <w:lang w:eastAsia="pl-PL"/>
        </w:rPr>
        <w:t xml:space="preserve">okumenty potwierdzające właściwości </w:t>
      </w:r>
      <w:r w:rsidR="003823DC">
        <w:rPr>
          <w:rFonts w:ascii="Neo Sans Pro" w:hAnsi="Neo Sans Pro"/>
          <w:sz w:val="22"/>
          <w:szCs w:val="22"/>
          <w:lang w:eastAsia="pl-PL"/>
        </w:rPr>
        <w:t xml:space="preserve">podłoża ze </w:t>
      </w:r>
      <w:r w:rsidRPr="00C40260">
        <w:rPr>
          <w:rFonts w:ascii="Neo Sans Pro" w:hAnsi="Neo Sans Pro"/>
          <w:sz w:val="22"/>
          <w:szCs w:val="22"/>
          <w:lang w:eastAsia="pl-PL"/>
        </w:rPr>
        <w:t>szczep</w:t>
      </w:r>
      <w:r w:rsidR="003823DC">
        <w:rPr>
          <w:rFonts w:ascii="Neo Sans Pro" w:hAnsi="Neo Sans Pro"/>
          <w:sz w:val="22"/>
          <w:szCs w:val="22"/>
          <w:lang w:eastAsia="pl-PL"/>
        </w:rPr>
        <w:t>ami</w:t>
      </w:r>
      <w:r w:rsidRPr="00C40260">
        <w:rPr>
          <w:rFonts w:ascii="Neo Sans Pro" w:hAnsi="Neo Sans Pro"/>
          <w:sz w:val="22"/>
          <w:szCs w:val="22"/>
          <w:lang w:eastAsia="pl-PL"/>
        </w:rPr>
        <w:t xml:space="preserve"> wzorcowy</w:t>
      </w:r>
      <w:r w:rsidR="003823DC">
        <w:rPr>
          <w:rFonts w:ascii="Neo Sans Pro" w:hAnsi="Neo Sans Pro"/>
          <w:sz w:val="22"/>
          <w:szCs w:val="22"/>
          <w:lang w:eastAsia="pl-PL"/>
        </w:rPr>
        <w:t>mi</w:t>
      </w:r>
    </w:p>
    <w:p w14:paraId="5787EBFE" w14:textId="77777777" w:rsidR="0003270F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147564B0" w14:textId="77777777" w:rsidR="0003270F" w:rsidRPr="003F6446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6A47F9D" w14:textId="77777777" w:rsidR="0003270F" w:rsidRPr="003F6446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FC09569" w14:textId="77777777" w:rsidR="0003270F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A309BDC" w14:textId="77777777" w:rsidR="0003270F" w:rsidRPr="003F6446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75D82208" w14:textId="77777777" w:rsidR="0003270F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F9E884F" w14:textId="77777777" w:rsidR="0003270F" w:rsidRPr="00D34042" w:rsidRDefault="0003270F" w:rsidP="0003270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7FE04531" w14:textId="77777777" w:rsidR="0003270F" w:rsidRDefault="0003270F" w:rsidP="0003270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21254DA1" w14:textId="422E6E8A" w:rsidR="0003270F" w:rsidRDefault="0003270F" w:rsidP="0003270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F1FD1D6" w14:textId="77777777" w:rsidR="0003270F" w:rsidRPr="00B42D9D" w:rsidRDefault="0003270F" w:rsidP="0003270F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2C1C8FE" w14:textId="77777777" w:rsidR="0003270F" w:rsidRDefault="0003270F" w:rsidP="0003270F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p w14:paraId="0F48B8B4" w14:textId="0E801694" w:rsidR="0003270F" w:rsidRPr="00AF276A" w:rsidRDefault="00AF276A" w:rsidP="00AF276A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5 - PODŁOŻA MIKROBIOLOGICZNE  DO DIAGNOSTYKI PRĄTKA GRUŹLICY -gotowe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3270F" w:rsidRPr="001A7732" w14:paraId="55FE7413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91C0" w14:textId="77777777" w:rsidR="0003270F" w:rsidRPr="001A7732" w:rsidRDefault="0003270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3270F" w:rsidRPr="001A7732" w14:paraId="0B15A131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A86" w14:textId="77777777" w:rsidR="0003270F" w:rsidRPr="001A7732" w:rsidRDefault="0003270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33ACE68E" w14:textId="77777777" w:rsidR="0003270F" w:rsidRPr="001A7732" w:rsidRDefault="0003270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76F2B3B" w14:textId="7F67912B" w:rsidR="0003270F" w:rsidRPr="0062351C" w:rsidRDefault="00AF276A" w:rsidP="0003270F">
      <w:pPr>
        <w:rPr>
          <w:rFonts w:ascii="Neo Sans Pro" w:hAnsi="Neo Sans Pro"/>
          <w:b/>
          <w:bCs/>
          <w:sz w:val="21"/>
          <w:szCs w:val="21"/>
        </w:rPr>
      </w:pPr>
      <w:r w:rsidRPr="00BE7FA5">
        <w:rPr>
          <w:rFonts w:ascii="Neo Sans Pro" w:hAnsi="Neo Sans Pro"/>
          <w:b/>
          <w:bCs/>
          <w:sz w:val="22"/>
          <w:szCs w:val="22"/>
        </w:rPr>
        <w:t>Podłoża muszą mieć następujący termin ważności od daty dostarczenia do laboratorium:</w:t>
      </w:r>
      <w:r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minimum 4 miesiące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03270F" w:rsidRPr="004857B6" w14:paraId="2AB73FCB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A4A34" w14:textId="77777777" w:rsidR="0003270F" w:rsidRPr="00CF78AB" w:rsidRDefault="0003270F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D8993" w14:textId="35425DC5" w:rsidR="0003270F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03270F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C0B1" w14:textId="77777777" w:rsidR="0003270F" w:rsidRPr="00344552" w:rsidRDefault="0003270F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1C8C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DCF5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8263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F292" w14:textId="77777777" w:rsidR="0003270F" w:rsidRDefault="0003270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9A8A660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9AD3" w14:textId="77777777" w:rsidR="0003270F" w:rsidRPr="00AC0B83" w:rsidRDefault="0003270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647F" w14:textId="77777777" w:rsidR="0003270F" w:rsidRDefault="0003270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03270F" w:rsidRPr="00CF78AB" w14:paraId="0A01B213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7188D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5AFD7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A40C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2B23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C232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C1E4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3DD7" w14:textId="77777777" w:rsidR="0003270F" w:rsidRPr="00CF78AB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3E3D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A1E6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5B3596" w:rsidRPr="00CF78AB" w14:paraId="674D97AD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93B3F" w14:textId="77777777" w:rsidR="005B3596" w:rsidRPr="009672DC" w:rsidRDefault="005B3596" w:rsidP="005B3596">
            <w:pPr>
              <w:pStyle w:val="Akapitzlist"/>
              <w:numPr>
                <w:ilvl w:val="0"/>
                <w:numId w:val="112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2D081" w14:textId="015EEEC2" w:rsidR="005B3596" w:rsidRPr="00A04542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Lowenstein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-Jensen z zielenią malachitową + glicerol (probówka :  wysokość wraz z korkiem od 10,5 cm do 16,5 cm)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BF00" w14:textId="77777777" w:rsidR="005B3596" w:rsidRPr="00CF78AB" w:rsidRDefault="005B3596" w:rsidP="005B3596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508C" w14:textId="727980A2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</w:t>
            </w:r>
            <w:r>
              <w:rPr>
                <w:rFonts w:ascii="Neo Sans Pro" w:hAnsi="Neo Sans Pro"/>
                <w:sz w:val="22"/>
                <w:szCs w:val="22"/>
              </w:rPr>
              <w:t xml:space="preserve"> </w:t>
            </w:r>
            <w:r w:rsidRPr="00BE7FA5">
              <w:rPr>
                <w:rFonts w:ascii="Neo Sans Pro" w:hAnsi="Neo Sans Pro"/>
                <w:sz w:val="22"/>
                <w:szCs w:val="22"/>
              </w:rPr>
              <w:t>gram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D3EA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95AC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9CE9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5DAE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972E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5B3596" w:rsidRPr="00CF78AB" w14:paraId="7532D58D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0AB21" w14:textId="77777777" w:rsidR="005B3596" w:rsidRPr="009672DC" w:rsidRDefault="005B3596" w:rsidP="005B3596">
            <w:pPr>
              <w:pStyle w:val="Akapitzlist"/>
              <w:numPr>
                <w:ilvl w:val="0"/>
                <w:numId w:val="112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1DE50" w14:textId="31FA2CAB" w:rsidR="005B3596" w:rsidRPr="00A04542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Lowenstein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-Jensen z zielenią malachitową  + glicerol + PACT   (probówka :   wysokość wraz z korkiem od 10,5 cm do 16,5 cm)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8E49" w14:textId="77777777" w:rsidR="005B3596" w:rsidRPr="00CF78AB" w:rsidRDefault="005B3596" w:rsidP="005B3596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5D96" w14:textId="3A48C03C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</w:t>
            </w:r>
            <w:r>
              <w:rPr>
                <w:rFonts w:ascii="Neo Sans Pro" w:hAnsi="Neo Sans Pro"/>
                <w:sz w:val="22"/>
                <w:szCs w:val="22"/>
              </w:rPr>
              <w:t xml:space="preserve"> </w:t>
            </w:r>
            <w:r w:rsidRPr="00BE7FA5">
              <w:rPr>
                <w:rFonts w:ascii="Neo Sans Pro" w:hAnsi="Neo Sans Pro"/>
                <w:sz w:val="22"/>
                <w:szCs w:val="22"/>
              </w:rPr>
              <w:t>gram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1FE2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D327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65E5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DD3A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EE82" w14:textId="77777777" w:rsidR="005B3596" w:rsidRDefault="005B3596" w:rsidP="005B3596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3270F" w:rsidRPr="00CF78AB" w14:paraId="3DA9B137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D8AC4" w14:textId="77777777" w:rsidR="0003270F" w:rsidRPr="009672DC" w:rsidRDefault="0003270F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47DC" w14:textId="77777777" w:rsidR="0003270F" w:rsidRDefault="0003270F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A7C6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4380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66E9" w14:textId="77777777" w:rsidR="0003270F" w:rsidRDefault="0003270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2006A24" w14:textId="77777777" w:rsidR="0003270F" w:rsidRPr="00C40260" w:rsidRDefault="0003270F" w:rsidP="0003270F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54F4B4C7" w14:textId="77777777" w:rsidR="0003270F" w:rsidRPr="00C40260" w:rsidRDefault="0003270F" w:rsidP="005B3596">
      <w:pPr>
        <w:numPr>
          <w:ilvl w:val="0"/>
          <w:numId w:val="113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4AC81DFE" w14:textId="04730846" w:rsidR="0003270F" w:rsidRPr="00C40260" w:rsidRDefault="0003270F" w:rsidP="005B3596">
      <w:pPr>
        <w:numPr>
          <w:ilvl w:val="0"/>
          <w:numId w:val="113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>oferowane produkty posiadają certyfikat CE, certyfikat IVD</w:t>
      </w:r>
      <w:r>
        <w:rPr>
          <w:rFonts w:ascii="Neo Sans Pro" w:hAnsi="Neo Sans Pro"/>
          <w:sz w:val="22"/>
          <w:szCs w:val="22"/>
          <w:lang w:eastAsia="pl-PL"/>
        </w:rPr>
        <w:t>, d</w:t>
      </w:r>
      <w:r w:rsidRPr="00C40260">
        <w:rPr>
          <w:rFonts w:ascii="Neo Sans Pro" w:hAnsi="Neo Sans Pro"/>
          <w:sz w:val="22"/>
          <w:szCs w:val="22"/>
          <w:lang w:eastAsia="pl-PL"/>
        </w:rPr>
        <w:t xml:space="preserve">okumenty potwierdzające właściwości </w:t>
      </w:r>
      <w:r w:rsidR="005B3596">
        <w:rPr>
          <w:rFonts w:ascii="Neo Sans Pro" w:hAnsi="Neo Sans Pro"/>
          <w:sz w:val="22"/>
          <w:szCs w:val="22"/>
          <w:lang w:eastAsia="pl-PL"/>
        </w:rPr>
        <w:t xml:space="preserve">podłoża ze </w:t>
      </w:r>
      <w:r w:rsidRPr="00C40260">
        <w:rPr>
          <w:rFonts w:ascii="Neo Sans Pro" w:hAnsi="Neo Sans Pro"/>
          <w:sz w:val="22"/>
          <w:szCs w:val="22"/>
          <w:lang w:eastAsia="pl-PL"/>
        </w:rPr>
        <w:t>szczep</w:t>
      </w:r>
      <w:r w:rsidR="005B3596">
        <w:rPr>
          <w:rFonts w:ascii="Neo Sans Pro" w:hAnsi="Neo Sans Pro"/>
          <w:sz w:val="22"/>
          <w:szCs w:val="22"/>
          <w:lang w:eastAsia="pl-PL"/>
        </w:rPr>
        <w:t>ami</w:t>
      </w:r>
      <w:r w:rsidRPr="00C40260">
        <w:rPr>
          <w:rFonts w:ascii="Neo Sans Pro" w:hAnsi="Neo Sans Pro"/>
          <w:sz w:val="22"/>
          <w:szCs w:val="22"/>
          <w:lang w:eastAsia="pl-PL"/>
        </w:rPr>
        <w:t xml:space="preserve"> wzorcowy</w:t>
      </w:r>
      <w:r w:rsidR="005B3596">
        <w:rPr>
          <w:rFonts w:ascii="Neo Sans Pro" w:hAnsi="Neo Sans Pro"/>
          <w:sz w:val="22"/>
          <w:szCs w:val="22"/>
          <w:lang w:eastAsia="pl-PL"/>
        </w:rPr>
        <w:t>mi</w:t>
      </w:r>
      <w:r w:rsidRPr="00C40260">
        <w:rPr>
          <w:rFonts w:ascii="Neo Sans Pro" w:hAnsi="Neo Sans Pro"/>
          <w:sz w:val="22"/>
          <w:szCs w:val="22"/>
          <w:lang w:eastAsia="pl-PL"/>
        </w:rPr>
        <w:t>.</w:t>
      </w:r>
    </w:p>
    <w:p w14:paraId="7A338218" w14:textId="77777777" w:rsidR="0003270F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512D758" w14:textId="77777777" w:rsidR="0003270F" w:rsidRPr="003F6446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EDC11ED" w14:textId="77777777" w:rsidR="0003270F" w:rsidRPr="003F6446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BA88B76" w14:textId="77777777" w:rsidR="0003270F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4BFB09F4" w14:textId="77777777" w:rsidR="0003270F" w:rsidRPr="003F6446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78B9B88B" w14:textId="77777777" w:rsidR="0003270F" w:rsidRDefault="0003270F" w:rsidP="0003270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7E9A3B6" w14:textId="77777777" w:rsidR="0003270F" w:rsidRPr="00D34042" w:rsidRDefault="0003270F" w:rsidP="0003270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293A304C" w14:textId="77777777" w:rsidR="0003270F" w:rsidRDefault="0003270F" w:rsidP="0003270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63F9517E" w14:textId="77777777" w:rsidR="0011302F" w:rsidRDefault="0011302F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7DD03835" w14:textId="77777777" w:rsidR="00202092" w:rsidRDefault="00202092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20074F13" w14:textId="3D5CEA6D" w:rsidR="00202092" w:rsidRDefault="00202092" w:rsidP="00202092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53713C3B" w14:textId="77777777" w:rsidR="00202092" w:rsidRPr="00B42D9D" w:rsidRDefault="00202092" w:rsidP="0020209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A208358" w14:textId="77777777" w:rsidR="00202092" w:rsidRDefault="00202092" w:rsidP="00202092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p w14:paraId="6360F93A" w14:textId="77777777" w:rsidR="00C0131A" w:rsidRPr="00BE7FA5" w:rsidRDefault="00C0131A" w:rsidP="00C0131A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6 - PODŁOŻA MIKROBIOLOGICZNE  DO OKREŚLENIA LEKOWRAŻLIWOŚCI PRĄTKA GRUŹLICY -gotowe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02092" w:rsidRPr="001A7732" w14:paraId="6E85BE64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7FB" w14:textId="77777777" w:rsidR="00202092" w:rsidRPr="001A7732" w:rsidRDefault="00202092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02092" w:rsidRPr="001A7732" w14:paraId="0DB6F099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3BD" w14:textId="77777777" w:rsidR="00202092" w:rsidRPr="001A7732" w:rsidRDefault="00202092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5D5E823B" w14:textId="77777777" w:rsidR="00202092" w:rsidRPr="001A7732" w:rsidRDefault="00202092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E38C4EB" w14:textId="77777777" w:rsidR="00202092" w:rsidRPr="0062351C" w:rsidRDefault="00202092" w:rsidP="00202092">
      <w:pPr>
        <w:rPr>
          <w:rFonts w:ascii="Neo Sans Pro" w:hAnsi="Neo Sans Pro"/>
          <w:b/>
          <w:bCs/>
          <w:sz w:val="21"/>
          <w:szCs w:val="21"/>
        </w:rPr>
      </w:pPr>
      <w:r w:rsidRPr="00BE7FA5">
        <w:rPr>
          <w:rFonts w:ascii="Neo Sans Pro" w:hAnsi="Neo Sans Pro"/>
          <w:b/>
          <w:bCs/>
          <w:sz w:val="22"/>
          <w:szCs w:val="22"/>
        </w:rPr>
        <w:t>Podłoża muszą mieć następujący termin ważności od daty dostarczenia do laboratorium:</w:t>
      </w:r>
      <w:r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minimum 4 miesiące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202092" w:rsidRPr="004857B6" w14:paraId="28A2AC03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75313" w14:textId="77777777" w:rsidR="00202092" w:rsidRPr="00CF78AB" w:rsidRDefault="00202092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AC25E" w14:textId="75F4943C" w:rsidR="00202092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202092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480B" w14:textId="77777777" w:rsidR="00202092" w:rsidRPr="00344552" w:rsidRDefault="00202092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BB2B" w14:textId="77777777" w:rsidR="00202092" w:rsidRPr="00AC0B83" w:rsidRDefault="0020209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0C" w14:textId="77777777" w:rsidR="00202092" w:rsidRPr="00AC0B83" w:rsidRDefault="0020209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09B1" w14:textId="77777777" w:rsidR="00202092" w:rsidRPr="00AC0B83" w:rsidRDefault="0020209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8717" w14:textId="77777777" w:rsidR="00202092" w:rsidRDefault="0020209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14987B9D" w14:textId="77777777" w:rsidR="00202092" w:rsidRPr="00AC0B83" w:rsidRDefault="0020209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EC0F" w14:textId="77777777" w:rsidR="00202092" w:rsidRPr="00AC0B83" w:rsidRDefault="0020209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D3DD" w14:textId="77777777" w:rsidR="00202092" w:rsidRDefault="0020209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202092" w:rsidRPr="00CF78AB" w14:paraId="15E49BE4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DCA0F" w14:textId="77777777" w:rsidR="00202092" w:rsidRPr="00CF78AB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D4232" w14:textId="77777777" w:rsidR="00202092" w:rsidRPr="00CF78AB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3A1B" w14:textId="77777777" w:rsidR="00202092" w:rsidRPr="00CF78AB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CB4B" w14:textId="77777777" w:rsidR="00202092" w:rsidRPr="00CF78AB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B989" w14:textId="77777777" w:rsidR="00202092" w:rsidRPr="00CF78AB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ACF0" w14:textId="77777777" w:rsidR="00202092" w:rsidRPr="00CF78AB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49CD" w14:textId="77777777" w:rsidR="00202092" w:rsidRPr="00CF78AB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3CC7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6925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202092" w:rsidRPr="00CF78AB" w14:paraId="335C019C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D3F95" w14:textId="77777777" w:rsidR="00202092" w:rsidRPr="009672DC" w:rsidRDefault="00202092" w:rsidP="00C0131A">
            <w:pPr>
              <w:pStyle w:val="Akapitzlist"/>
              <w:numPr>
                <w:ilvl w:val="0"/>
                <w:numId w:val="114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3DDE7" w14:textId="77777777" w:rsidR="00C0131A" w:rsidRPr="00BE7FA5" w:rsidRDefault="00C0131A" w:rsidP="00C0131A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Lowenstein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-Jensen z zielenią malachitową  ( probówki :   wysokość wraz z korkiem od 10,5 cm do 16,5 cm) - zestaw do oznaczania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lekowrażliwości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(SIRE/lub MIRE)  wg rekomendacji  Krajowego Referencyjnego Laboratorium Prątka Gruźlicy  </w:t>
            </w:r>
          </w:p>
          <w:p w14:paraId="53C4A914" w14:textId="77777777" w:rsidR="00C0131A" w:rsidRPr="00BE7FA5" w:rsidRDefault="00C0131A" w:rsidP="00C0131A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Dotyczy kolejno podłóż  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Lowenstein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-Jensen z zielenią malachitową  z dodatkiem :</w:t>
            </w:r>
          </w:p>
          <w:p w14:paraId="3A974D04" w14:textId="77777777" w:rsidR="00C0131A" w:rsidRPr="00BE7FA5" w:rsidRDefault="00C0131A" w:rsidP="00C0131A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-streptomycyny (4 mg/l; 8 mg/l) ( lub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moksifloksacyny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) , </w:t>
            </w:r>
          </w:p>
          <w:p w14:paraId="597269BE" w14:textId="77777777" w:rsidR="00C0131A" w:rsidRPr="00BE7FA5" w:rsidRDefault="00C0131A" w:rsidP="00C0131A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lastRenderedPageBreak/>
              <w:t>-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izoniazydu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(0,2 mg/l ; 0,4 mg/l ),  </w:t>
            </w:r>
          </w:p>
          <w:p w14:paraId="154F8F51" w14:textId="77777777" w:rsidR="00C0131A" w:rsidRPr="00BE7FA5" w:rsidRDefault="00C0131A" w:rsidP="00C0131A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-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rifampicyny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(40 mg/l; 80 mg/l)  </w:t>
            </w:r>
          </w:p>
          <w:p w14:paraId="2839E27B" w14:textId="77777777" w:rsidR="00C0131A" w:rsidRPr="00BE7FA5" w:rsidRDefault="00C0131A" w:rsidP="00C0131A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-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etambutolu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(2 mg/l; 4 mg/l) </w:t>
            </w:r>
          </w:p>
          <w:p w14:paraId="0EBD3B75" w14:textId="4FB24A2C" w:rsidR="00202092" w:rsidRPr="00A04542" w:rsidRDefault="00C0131A" w:rsidP="00C0131A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Jednorazowa dostawa podłóż pochodzących z tej samej serii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A297" w14:textId="77777777" w:rsidR="00202092" w:rsidRPr="00CF78AB" w:rsidRDefault="00202092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3F57" w14:textId="2B106861" w:rsidR="00202092" w:rsidRDefault="00C0131A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</w:t>
            </w:r>
            <w:r w:rsidRPr="00CB32C3">
              <w:rPr>
                <w:rFonts w:ascii="Neo Sans Pro" w:hAnsi="Neo Sans Pro"/>
                <w:sz w:val="22"/>
                <w:szCs w:val="22"/>
              </w:rPr>
              <w:t xml:space="preserve"> zestawów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C732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93CB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A94A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4DDA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9975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02092" w:rsidRPr="00CF78AB" w14:paraId="7C84CE5A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08EC1" w14:textId="77777777" w:rsidR="00202092" w:rsidRPr="009672DC" w:rsidRDefault="00202092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46AD" w14:textId="77777777" w:rsidR="00202092" w:rsidRDefault="00202092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2D0B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E2CE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AA37" w14:textId="77777777" w:rsidR="00202092" w:rsidRDefault="0020209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0DED52C0" w14:textId="77777777" w:rsidR="00202092" w:rsidRPr="00C40260" w:rsidRDefault="00202092" w:rsidP="00202092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48C538F" w14:textId="77777777" w:rsidR="00202092" w:rsidRPr="00C40260" w:rsidRDefault="00202092" w:rsidP="002F0C29">
      <w:pPr>
        <w:numPr>
          <w:ilvl w:val="0"/>
          <w:numId w:val="115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766E7D8C" w14:textId="77777777" w:rsidR="00202092" w:rsidRPr="00C40260" w:rsidRDefault="00202092" w:rsidP="002F0C29">
      <w:pPr>
        <w:numPr>
          <w:ilvl w:val="0"/>
          <w:numId w:val="115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>oferowane produkty posiadają certyfikat CE, certyfikat IVD</w:t>
      </w:r>
      <w:r>
        <w:rPr>
          <w:rFonts w:ascii="Neo Sans Pro" w:hAnsi="Neo Sans Pro"/>
          <w:sz w:val="22"/>
          <w:szCs w:val="22"/>
          <w:lang w:eastAsia="pl-PL"/>
        </w:rPr>
        <w:t>, d</w:t>
      </w:r>
      <w:r w:rsidRPr="00C40260">
        <w:rPr>
          <w:rFonts w:ascii="Neo Sans Pro" w:hAnsi="Neo Sans Pro"/>
          <w:sz w:val="22"/>
          <w:szCs w:val="22"/>
          <w:lang w:eastAsia="pl-PL"/>
        </w:rPr>
        <w:t xml:space="preserve">okumenty potwierdzające właściwości </w:t>
      </w:r>
      <w:r>
        <w:rPr>
          <w:rFonts w:ascii="Neo Sans Pro" w:hAnsi="Neo Sans Pro"/>
          <w:sz w:val="22"/>
          <w:szCs w:val="22"/>
          <w:lang w:eastAsia="pl-PL"/>
        </w:rPr>
        <w:t xml:space="preserve">podłoża ze </w:t>
      </w:r>
      <w:r w:rsidRPr="00C40260">
        <w:rPr>
          <w:rFonts w:ascii="Neo Sans Pro" w:hAnsi="Neo Sans Pro"/>
          <w:sz w:val="22"/>
          <w:szCs w:val="22"/>
          <w:lang w:eastAsia="pl-PL"/>
        </w:rPr>
        <w:t>szczep</w:t>
      </w:r>
      <w:r>
        <w:rPr>
          <w:rFonts w:ascii="Neo Sans Pro" w:hAnsi="Neo Sans Pro"/>
          <w:sz w:val="22"/>
          <w:szCs w:val="22"/>
          <w:lang w:eastAsia="pl-PL"/>
        </w:rPr>
        <w:t>ami</w:t>
      </w:r>
      <w:r w:rsidRPr="00C40260">
        <w:rPr>
          <w:rFonts w:ascii="Neo Sans Pro" w:hAnsi="Neo Sans Pro"/>
          <w:sz w:val="22"/>
          <w:szCs w:val="22"/>
          <w:lang w:eastAsia="pl-PL"/>
        </w:rPr>
        <w:t xml:space="preserve"> wzorcowy</w:t>
      </w:r>
      <w:r>
        <w:rPr>
          <w:rFonts w:ascii="Neo Sans Pro" w:hAnsi="Neo Sans Pro"/>
          <w:sz w:val="22"/>
          <w:szCs w:val="22"/>
          <w:lang w:eastAsia="pl-PL"/>
        </w:rPr>
        <w:t>mi</w:t>
      </w:r>
      <w:r w:rsidRPr="00C40260">
        <w:rPr>
          <w:rFonts w:ascii="Neo Sans Pro" w:hAnsi="Neo Sans Pro"/>
          <w:sz w:val="22"/>
          <w:szCs w:val="22"/>
          <w:lang w:eastAsia="pl-PL"/>
        </w:rPr>
        <w:t>.</w:t>
      </w:r>
    </w:p>
    <w:p w14:paraId="07D35395" w14:textId="77777777" w:rsidR="00202092" w:rsidRDefault="00202092" w:rsidP="002020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13A2803" w14:textId="77777777" w:rsidR="00202092" w:rsidRPr="003F6446" w:rsidRDefault="00202092" w:rsidP="002020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F1DCD5D" w14:textId="77777777" w:rsidR="00202092" w:rsidRPr="003F6446" w:rsidRDefault="00202092" w:rsidP="002020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55C2D31" w14:textId="77777777" w:rsidR="00202092" w:rsidRDefault="00202092" w:rsidP="002020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C3EAAC8" w14:textId="77777777" w:rsidR="00202092" w:rsidRPr="003F6446" w:rsidRDefault="00202092" w:rsidP="002020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3B2AAFC5" w14:textId="77777777" w:rsidR="00202092" w:rsidRDefault="00202092" w:rsidP="002020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FA5EECE" w14:textId="77777777" w:rsidR="00202092" w:rsidRPr="00D34042" w:rsidRDefault="00202092" w:rsidP="00202092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4BC757A9" w14:textId="77777777" w:rsidR="00202092" w:rsidRDefault="00202092" w:rsidP="00202092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58BB2F02" w14:textId="77777777" w:rsidR="00202092" w:rsidRDefault="00202092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64CEC751" w14:textId="77777777" w:rsidR="002F0C29" w:rsidRDefault="002F0C29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7752F99B" w14:textId="26506865" w:rsidR="002F0C29" w:rsidRDefault="002F0C29" w:rsidP="002F0C29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bookmarkStart w:id="0" w:name="_Hlk225503903"/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4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53EA638" w14:textId="77777777" w:rsidR="002F0C29" w:rsidRPr="00B42D9D" w:rsidRDefault="002F0C29" w:rsidP="002F0C29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F7B9660" w14:textId="77777777" w:rsidR="002F0C29" w:rsidRDefault="002F0C29" w:rsidP="002F0C29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p w14:paraId="278AE95B" w14:textId="77777777" w:rsidR="002F0C29" w:rsidRPr="00BE7FA5" w:rsidRDefault="002F0C29" w:rsidP="002F0C29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 NR 7- TESTY WYKRYWAJĄCE ROTAWIRUSY I ADENOWIRUSY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F0C29" w:rsidRPr="001A7732" w14:paraId="28634C19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91E8" w14:textId="77777777" w:rsidR="002F0C29" w:rsidRPr="001A7732" w:rsidRDefault="002F0C29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F0C29" w:rsidRPr="001A7732" w14:paraId="3C3AFDD8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1442" w14:textId="77777777" w:rsidR="002F0C29" w:rsidRPr="001A7732" w:rsidRDefault="002F0C29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1AF4CBCB" w14:textId="77777777" w:rsidR="002F0C29" w:rsidRPr="001A7732" w:rsidRDefault="002F0C29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B9A405B" w14:textId="7DFB9EEC" w:rsidR="00141B9C" w:rsidRPr="00BE7FA5" w:rsidRDefault="00141B9C" w:rsidP="00141B9C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 xml:space="preserve">TEST kasetkowy do wykrywania </w:t>
      </w:r>
      <w:proofErr w:type="spellStart"/>
      <w:r w:rsidRPr="00BE7FA5">
        <w:rPr>
          <w:rFonts w:ascii="Neo Sans Pro" w:hAnsi="Neo Sans Pro"/>
          <w:sz w:val="22"/>
          <w:szCs w:val="22"/>
        </w:rPr>
        <w:t>rotawirusów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 i adenowirusów metodą </w:t>
      </w:r>
      <w:proofErr w:type="spellStart"/>
      <w:r w:rsidRPr="00BE7FA5">
        <w:rPr>
          <w:rFonts w:ascii="Neo Sans Pro" w:hAnsi="Neo Sans Pro"/>
          <w:sz w:val="22"/>
          <w:szCs w:val="22"/>
        </w:rPr>
        <w:t>immunochromatograficzną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 w próbkach kału . Zestawy kompletne. Zestaw zawierający materiał kontrolny min. pozytywny lub zestaw osobny do kontroli wewnątrzlaboratoryjnej dołączony do każdego opakowania . </w:t>
      </w:r>
      <w:r w:rsidRPr="00BE7FA5">
        <w:rPr>
          <w:rFonts w:ascii="Neo Sans Pro" w:hAnsi="Neo Sans Pro"/>
          <w:b/>
          <w:bCs/>
          <w:sz w:val="22"/>
          <w:szCs w:val="22"/>
        </w:rPr>
        <w:br/>
        <w:t xml:space="preserve"> </w:t>
      </w:r>
      <w:r w:rsidRPr="00BE7FA5">
        <w:rPr>
          <w:rFonts w:ascii="Neo Sans Pro" w:hAnsi="Neo Sans Pro"/>
          <w:sz w:val="22"/>
          <w:szCs w:val="22"/>
        </w:rPr>
        <w:t>Czułość testu nie mniejsza niż 96%, specyficzność testu nie niższa niż 97%</w:t>
      </w:r>
    </w:p>
    <w:p w14:paraId="77A3CEBA" w14:textId="77777777" w:rsidR="00141B9C" w:rsidRPr="00BE7FA5" w:rsidRDefault="00141B9C" w:rsidP="00141B9C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>Testy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>muszą mieć termin ważności min. 6 miesięcy od daty dostarczenia do laboratorium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. </w:t>
      </w:r>
    </w:p>
    <w:p w14:paraId="3E290BCE" w14:textId="5DF0A295" w:rsidR="002F0C29" w:rsidRPr="0062351C" w:rsidRDefault="002F0C29" w:rsidP="002F0C29">
      <w:pPr>
        <w:rPr>
          <w:rFonts w:ascii="Neo Sans Pro" w:hAnsi="Neo Sans Pro"/>
          <w:b/>
          <w:bCs/>
          <w:sz w:val="21"/>
          <w:szCs w:val="21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2F0C29" w:rsidRPr="004857B6" w14:paraId="00A4F6EB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6AA7D" w14:textId="77777777" w:rsidR="002F0C29" w:rsidRPr="00CF78AB" w:rsidRDefault="002F0C29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75048" w14:textId="4FD3AE21" w:rsidR="002F0C29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2F0C29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AFF3" w14:textId="77777777" w:rsidR="002F0C29" w:rsidRPr="00344552" w:rsidRDefault="002F0C29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D64B" w14:textId="77777777" w:rsidR="002F0C29" w:rsidRPr="00AC0B83" w:rsidRDefault="002F0C2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CCFF" w14:textId="77777777" w:rsidR="002F0C29" w:rsidRPr="00AC0B83" w:rsidRDefault="002F0C2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0CA1" w14:textId="77777777" w:rsidR="002F0C29" w:rsidRPr="00AC0B83" w:rsidRDefault="002F0C2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46CF5" w14:textId="77777777" w:rsidR="002F0C29" w:rsidRDefault="002F0C2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0F54BF36" w14:textId="77777777" w:rsidR="002F0C29" w:rsidRPr="00AC0B83" w:rsidRDefault="002F0C2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23AE" w14:textId="77777777" w:rsidR="002F0C29" w:rsidRPr="00AC0B83" w:rsidRDefault="002F0C2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925E" w14:textId="77777777" w:rsidR="002F0C29" w:rsidRDefault="002F0C2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2F0C29" w:rsidRPr="00CF78AB" w14:paraId="2537C154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55E2" w14:textId="77777777" w:rsidR="002F0C29" w:rsidRPr="00CF78AB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8A800" w14:textId="77777777" w:rsidR="002F0C29" w:rsidRPr="00CF78AB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F8B2" w14:textId="77777777" w:rsidR="002F0C29" w:rsidRPr="00CF78AB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7F55" w14:textId="77777777" w:rsidR="002F0C29" w:rsidRPr="00CF78AB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C256" w14:textId="77777777" w:rsidR="002F0C29" w:rsidRPr="00CF78AB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2ACC" w14:textId="77777777" w:rsidR="002F0C29" w:rsidRPr="00CF78AB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8783" w14:textId="77777777" w:rsidR="002F0C29" w:rsidRPr="00CF78AB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774B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55C1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2F0C29" w:rsidRPr="00CF78AB" w14:paraId="3CD1AF64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082CA" w14:textId="77777777" w:rsidR="002F0C29" w:rsidRPr="009672DC" w:rsidRDefault="002F0C29" w:rsidP="00141B9C">
            <w:pPr>
              <w:pStyle w:val="Akapitzlist"/>
              <w:numPr>
                <w:ilvl w:val="0"/>
                <w:numId w:val="11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89CB6" w14:textId="0568A7E4" w:rsidR="002F0C29" w:rsidRPr="00A04542" w:rsidRDefault="00B611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 do wykrywania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rotawirusów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i adenowirusów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E129" w14:textId="77777777" w:rsidR="002F0C29" w:rsidRPr="00CF78AB" w:rsidRDefault="002F0C29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C313" w14:textId="1F3E2E19" w:rsidR="002F0C29" w:rsidRDefault="00B611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6000 </w:t>
            </w:r>
            <w:proofErr w:type="spellStart"/>
            <w:r w:rsidRPr="004E6D26">
              <w:rPr>
                <w:rFonts w:ascii="Neo Sans Pro" w:hAnsi="Neo Sans Pro"/>
                <w:sz w:val="22"/>
                <w:szCs w:val="22"/>
              </w:rPr>
              <w:t>ozn</w:t>
            </w:r>
            <w:proofErr w:type="spellEnd"/>
            <w:r w:rsidRPr="004E6D26">
              <w:rPr>
                <w:rFonts w:ascii="Neo Sans Pro" w:hAnsi="Neo Sans Pro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A060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28A3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E408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F98D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4668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F0C29" w:rsidRPr="00CF78AB" w14:paraId="259CF9C1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2753B" w14:textId="77777777" w:rsidR="002F0C29" w:rsidRPr="009672DC" w:rsidRDefault="002F0C29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3379" w14:textId="77777777" w:rsidR="002F0C29" w:rsidRDefault="002F0C29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7708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5216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EA36" w14:textId="77777777" w:rsidR="002F0C29" w:rsidRDefault="002F0C2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12261651" w14:textId="77777777" w:rsidR="002F0C29" w:rsidRPr="00C40260" w:rsidRDefault="002F0C29" w:rsidP="002F0C29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5A32D38D" w14:textId="77777777" w:rsidR="002F0C29" w:rsidRPr="00C40260" w:rsidRDefault="002F0C29" w:rsidP="00B611F5">
      <w:pPr>
        <w:numPr>
          <w:ilvl w:val="0"/>
          <w:numId w:val="117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2D3DE5E8" w14:textId="77777777" w:rsidR="00B611F5" w:rsidRPr="00B611F5" w:rsidRDefault="002F0C29" w:rsidP="002F0C29">
      <w:pPr>
        <w:numPr>
          <w:ilvl w:val="0"/>
          <w:numId w:val="117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1F84498C" w14:textId="77777777" w:rsidR="00B611F5" w:rsidRDefault="00B611F5" w:rsidP="00B611F5">
      <w:pPr>
        <w:suppressAutoHyphens w:val="0"/>
        <w:autoSpaceDE w:val="0"/>
        <w:autoSpaceDN w:val="0"/>
        <w:adjustRightInd w:val="0"/>
        <w:jc w:val="both"/>
        <w:rPr>
          <w:rFonts w:ascii="Neo Sans Pro" w:hAnsi="Neo Sans Pro"/>
          <w:sz w:val="22"/>
          <w:szCs w:val="22"/>
          <w:lang w:eastAsia="pl-PL"/>
        </w:rPr>
      </w:pPr>
    </w:p>
    <w:p w14:paraId="4951CF36" w14:textId="3AA9CF59" w:rsidR="002F0C29" w:rsidRPr="00B611F5" w:rsidRDefault="002F0C29" w:rsidP="00B611F5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2873889" w14:textId="77777777" w:rsidR="002F0C29" w:rsidRPr="003F6446" w:rsidRDefault="002F0C29" w:rsidP="002F0C2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890CB83" w14:textId="77777777" w:rsidR="002F0C29" w:rsidRPr="003F6446" w:rsidRDefault="002F0C29" w:rsidP="002F0C2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5DC686F" w14:textId="77777777" w:rsidR="002F0C29" w:rsidRDefault="002F0C29" w:rsidP="002F0C2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39F504D" w14:textId="77777777" w:rsidR="002F0C29" w:rsidRPr="003F6446" w:rsidRDefault="002F0C29" w:rsidP="002F0C2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21D87BFB" w14:textId="77777777" w:rsidR="002F0C29" w:rsidRDefault="002F0C29" w:rsidP="002F0C2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9191624" w14:textId="77777777" w:rsidR="002F0C29" w:rsidRPr="00D34042" w:rsidRDefault="002F0C29" w:rsidP="002F0C2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22732145" w14:textId="77777777" w:rsidR="002F0C29" w:rsidRDefault="002F0C29" w:rsidP="002F0C2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bookmarkEnd w:id="0"/>
    <w:p w14:paraId="710F6999" w14:textId="77777777" w:rsidR="002F0C29" w:rsidRDefault="002F0C29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0568EEA0" w14:textId="24BD312B" w:rsidR="00EB4826" w:rsidRDefault="00EB4826" w:rsidP="00EB4826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5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5972121" w14:textId="77777777" w:rsidR="00EB4826" w:rsidRPr="00B42D9D" w:rsidRDefault="00EB4826" w:rsidP="00EB4826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7631518" w14:textId="77777777" w:rsidR="00EB4826" w:rsidRPr="00BE7FA5" w:rsidRDefault="00EB4826" w:rsidP="00EB4826">
      <w:pPr>
        <w:jc w:val="center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8- Aglutynacja S ureus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EB4826" w:rsidRPr="001A7732" w14:paraId="758F923F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E6EB" w14:textId="77777777" w:rsidR="00EB4826" w:rsidRPr="001A7732" w:rsidRDefault="00EB482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EB4826" w:rsidRPr="001A7732" w14:paraId="5D503472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62AA" w14:textId="77777777" w:rsidR="00EB4826" w:rsidRPr="001A7732" w:rsidRDefault="00EB482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7DD7DD42" w14:textId="77777777" w:rsidR="00EB4826" w:rsidRPr="001A7732" w:rsidRDefault="00EB482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0B93364" w14:textId="77777777" w:rsidR="00EB4826" w:rsidRPr="00BE7FA5" w:rsidRDefault="00EB4826" w:rsidP="00EB4826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>Szybki test aglutynacyjny dla identyfikacji gronkowców, które posiadają „</w:t>
      </w:r>
      <w:proofErr w:type="spellStart"/>
      <w:r w:rsidRPr="00BE7FA5">
        <w:rPr>
          <w:rFonts w:ascii="Neo Sans Pro" w:hAnsi="Neo Sans Pro"/>
          <w:sz w:val="22"/>
          <w:szCs w:val="22"/>
        </w:rPr>
        <w:t>clumping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sz w:val="22"/>
          <w:szCs w:val="22"/>
        </w:rPr>
        <w:t>factor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”, białko A i/lub antygeny powierzchniowe charakterystyczne dla </w:t>
      </w:r>
      <w:proofErr w:type="spellStart"/>
      <w:r w:rsidRPr="00BE7FA5">
        <w:rPr>
          <w:rFonts w:ascii="Neo Sans Pro" w:hAnsi="Neo Sans Pro"/>
          <w:i/>
          <w:iCs/>
          <w:sz w:val="22"/>
          <w:szCs w:val="22"/>
        </w:rPr>
        <w:t>Staphylococcus</w:t>
      </w:r>
      <w:proofErr w:type="spellEnd"/>
      <w:r w:rsidRPr="00BE7FA5">
        <w:rPr>
          <w:rFonts w:ascii="Neo Sans Pro" w:hAnsi="Neo Sans Pro"/>
          <w:i/>
          <w:i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i/>
          <w:iCs/>
          <w:sz w:val="22"/>
          <w:szCs w:val="22"/>
        </w:rPr>
        <w:t>aureus</w:t>
      </w:r>
      <w:proofErr w:type="spellEnd"/>
      <w:r w:rsidRPr="00BE7FA5">
        <w:rPr>
          <w:rFonts w:ascii="Neo Sans Pro" w:hAnsi="Neo Sans Pro"/>
          <w:i/>
          <w:iCs/>
          <w:sz w:val="22"/>
          <w:szCs w:val="22"/>
        </w:rPr>
        <w:t>.</w:t>
      </w:r>
    </w:p>
    <w:p w14:paraId="1BF55082" w14:textId="77777777" w:rsidR="00EB4826" w:rsidRPr="00BE7FA5" w:rsidRDefault="00EB4826" w:rsidP="00EB4826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>Testy muszą mieć termin ważności min. 6 miesięcy od daty dostarczenia do laboratorium</w:t>
      </w:r>
    </w:p>
    <w:p w14:paraId="70DE712A" w14:textId="77777777" w:rsidR="00EB4826" w:rsidRPr="0062351C" w:rsidRDefault="00EB4826" w:rsidP="00EB4826">
      <w:pPr>
        <w:rPr>
          <w:rFonts w:ascii="Neo Sans Pro" w:hAnsi="Neo Sans Pro"/>
          <w:b/>
          <w:bCs/>
          <w:sz w:val="21"/>
          <w:szCs w:val="21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EB4826" w:rsidRPr="004857B6" w14:paraId="3AF59B3A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84E0C" w14:textId="77777777" w:rsidR="00EB4826" w:rsidRPr="00CF78AB" w:rsidRDefault="00EB4826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6EA83" w14:textId="5B9A11BF" w:rsidR="00EB4826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EB4826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A0B9" w14:textId="77777777" w:rsidR="00EB4826" w:rsidRPr="00344552" w:rsidRDefault="00EB4826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99DF" w14:textId="77777777" w:rsidR="00EB4826" w:rsidRPr="00AC0B83" w:rsidRDefault="00EB482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D07C" w14:textId="77777777" w:rsidR="00EB4826" w:rsidRPr="00AC0B83" w:rsidRDefault="00EB482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0208" w14:textId="77777777" w:rsidR="00EB4826" w:rsidRPr="00AC0B83" w:rsidRDefault="00EB482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D6B4" w14:textId="77777777" w:rsidR="00EB4826" w:rsidRDefault="00EB482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7CAA383" w14:textId="77777777" w:rsidR="00EB4826" w:rsidRPr="00AC0B83" w:rsidRDefault="00EB482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B68C" w14:textId="77777777" w:rsidR="00EB4826" w:rsidRPr="00AC0B83" w:rsidRDefault="00EB482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1084" w14:textId="77777777" w:rsidR="00EB4826" w:rsidRDefault="00EB482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EB4826" w:rsidRPr="00CF78AB" w14:paraId="7E861DB5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0E2E6" w14:textId="77777777" w:rsidR="00EB4826" w:rsidRPr="00CF78AB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D81CC" w14:textId="77777777" w:rsidR="00EB4826" w:rsidRPr="00CF78AB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4CD9" w14:textId="77777777" w:rsidR="00EB4826" w:rsidRPr="00CF78AB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DD39" w14:textId="77777777" w:rsidR="00EB4826" w:rsidRPr="00CF78AB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BCFB" w14:textId="77777777" w:rsidR="00EB4826" w:rsidRPr="00CF78AB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CAF8" w14:textId="77777777" w:rsidR="00EB4826" w:rsidRPr="00CF78AB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4126" w14:textId="77777777" w:rsidR="00EB4826" w:rsidRPr="00CF78AB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F2FE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F037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EB4826" w:rsidRPr="00CF78AB" w14:paraId="3D8D14C2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E9DA4" w14:textId="77777777" w:rsidR="00EB4826" w:rsidRPr="009672DC" w:rsidRDefault="00EB4826" w:rsidP="00F76286">
            <w:pPr>
              <w:pStyle w:val="Akapitzlist"/>
              <w:numPr>
                <w:ilvl w:val="0"/>
                <w:numId w:val="11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28434" w14:textId="7A81E0FC" w:rsidR="00EB4826" w:rsidRPr="00A04542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 aglutynacyjny </w:t>
            </w: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S.aureus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A0D3" w14:textId="77777777" w:rsidR="00EB4826" w:rsidRPr="00CF78AB" w:rsidRDefault="00EB4826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81A3" w14:textId="1E2E5D77" w:rsidR="00EB482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>5</w:t>
            </w:r>
            <w:r w:rsidR="00EB4826" w:rsidRPr="00BE7FA5">
              <w:rPr>
                <w:rFonts w:ascii="Neo Sans Pro" w:hAnsi="Neo Sans Pro"/>
                <w:sz w:val="22"/>
                <w:szCs w:val="22"/>
              </w:rPr>
              <w:t xml:space="preserve">000 </w:t>
            </w:r>
            <w:proofErr w:type="spellStart"/>
            <w:r w:rsidR="00EB4826" w:rsidRPr="004E6D26">
              <w:rPr>
                <w:rFonts w:ascii="Neo Sans Pro" w:hAnsi="Neo Sans Pro"/>
                <w:sz w:val="22"/>
                <w:szCs w:val="22"/>
              </w:rPr>
              <w:t>ozn</w:t>
            </w:r>
            <w:proofErr w:type="spellEnd"/>
            <w:r w:rsidR="00EB4826" w:rsidRPr="004E6D26">
              <w:rPr>
                <w:rFonts w:ascii="Neo Sans Pro" w:hAnsi="Neo Sans Pro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32E4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253B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F816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51E9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4378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B4826" w:rsidRPr="00CF78AB" w14:paraId="7EC45E46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218DC" w14:textId="77777777" w:rsidR="00EB4826" w:rsidRPr="009672DC" w:rsidRDefault="00EB4826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AD94" w14:textId="77777777" w:rsidR="00EB4826" w:rsidRDefault="00EB4826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D1B2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65B8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0556" w14:textId="77777777" w:rsidR="00EB4826" w:rsidRDefault="00EB482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4E619FCF" w14:textId="77777777" w:rsidR="00EB4826" w:rsidRPr="00C40260" w:rsidRDefault="00EB4826" w:rsidP="00EB4826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123CB61F" w14:textId="77777777" w:rsidR="00EB4826" w:rsidRPr="00C40260" w:rsidRDefault="00EB4826" w:rsidP="00F76286">
      <w:pPr>
        <w:numPr>
          <w:ilvl w:val="0"/>
          <w:numId w:val="119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3E2388A5" w14:textId="77777777" w:rsidR="00EB4826" w:rsidRPr="00B611F5" w:rsidRDefault="00EB4826" w:rsidP="00F76286">
      <w:pPr>
        <w:numPr>
          <w:ilvl w:val="0"/>
          <w:numId w:val="119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743E036C" w14:textId="77777777" w:rsidR="00EB4826" w:rsidRDefault="00EB4826" w:rsidP="00EB4826">
      <w:pPr>
        <w:suppressAutoHyphens w:val="0"/>
        <w:autoSpaceDE w:val="0"/>
        <w:autoSpaceDN w:val="0"/>
        <w:adjustRightInd w:val="0"/>
        <w:jc w:val="both"/>
        <w:rPr>
          <w:rFonts w:ascii="Neo Sans Pro" w:hAnsi="Neo Sans Pro"/>
          <w:sz w:val="22"/>
          <w:szCs w:val="22"/>
          <w:lang w:eastAsia="pl-PL"/>
        </w:rPr>
      </w:pPr>
    </w:p>
    <w:p w14:paraId="0A162C24" w14:textId="77777777" w:rsidR="00EB4826" w:rsidRPr="00B611F5" w:rsidRDefault="00EB4826" w:rsidP="00EB4826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FA815C2" w14:textId="77777777" w:rsidR="00EB4826" w:rsidRPr="003F6446" w:rsidRDefault="00EB4826" w:rsidP="00EB482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E575B30" w14:textId="77777777" w:rsidR="00EB4826" w:rsidRPr="003F6446" w:rsidRDefault="00EB4826" w:rsidP="00EB482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852249E" w14:textId="77777777" w:rsidR="00EB4826" w:rsidRDefault="00EB4826" w:rsidP="00EB482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4253959E" w14:textId="77777777" w:rsidR="00EB4826" w:rsidRPr="003F6446" w:rsidRDefault="00EB4826" w:rsidP="00EB482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1B9FAE89" w14:textId="77777777" w:rsidR="00EB4826" w:rsidRDefault="00EB4826" w:rsidP="00EB482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7F772F8" w14:textId="77777777" w:rsidR="00EB4826" w:rsidRPr="00D34042" w:rsidRDefault="00EB4826" w:rsidP="00EB482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4B026C95" w14:textId="77777777" w:rsidR="00EB4826" w:rsidRDefault="00EB4826" w:rsidP="00EB482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544C125A" w14:textId="77777777" w:rsidR="00EB4826" w:rsidRDefault="00EB4826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506969B3" w14:textId="5F57E270" w:rsidR="00F76286" w:rsidRDefault="00F76286" w:rsidP="00F76286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708DD41" w14:textId="77777777" w:rsidR="00F76286" w:rsidRPr="00B42D9D" w:rsidRDefault="00F76286" w:rsidP="00F76286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A1CEFAA" w14:textId="5F23E1C4" w:rsidR="00F76286" w:rsidRPr="0028038B" w:rsidRDefault="0028038B" w:rsidP="0028038B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9 - Aglutynacja paciorkowce (zestaw)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F76286" w:rsidRPr="001A7732" w14:paraId="649E237F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19B6" w14:textId="77777777" w:rsidR="00F76286" w:rsidRPr="001A7732" w:rsidRDefault="00F7628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F76286" w:rsidRPr="001A7732" w14:paraId="081DAD25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AAD0" w14:textId="77777777" w:rsidR="00F76286" w:rsidRPr="001A7732" w:rsidRDefault="00F7628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10D9A1B7" w14:textId="77777777" w:rsidR="00F76286" w:rsidRPr="001A7732" w:rsidRDefault="00F7628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D4933FC" w14:textId="77777777" w:rsidR="0028038B" w:rsidRPr="00BE7FA5" w:rsidRDefault="0028038B" w:rsidP="0028038B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test lateksowy aglutynacyjny do identyfikacji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Streptococcus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grupy A, B, C, D, F i G. Odczynniki muszą mieć termin ważności min. 8 m-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cy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od daty dostarczenia do laboratorium</w:t>
      </w:r>
    </w:p>
    <w:p w14:paraId="43B36042" w14:textId="77777777" w:rsidR="00F76286" w:rsidRPr="0062351C" w:rsidRDefault="00F76286" w:rsidP="00F76286">
      <w:pPr>
        <w:rPr>
          <w:rFonts w:ascii="Neo Sans Pro" w:hAnsi="Neo Sans Pro"/>
          <w:b/>
          <w:bCs/>
          <w:sz w:val="21"/>
          <w:szCs w:val="21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F76286" w:rsidRPr="004857B6" w14:paraId="2C8B7E75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09D4B" w14:textId="77777777" w:rsidR="00F76286" w:rsidRPr="00CF78AB" w:rsidRDefault="00F76286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F18F8" w14:textId="7CCB97C7" w:rsidR="00F76286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F76286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A9F4" w14:textId="77777777" w:rsidR="00F76286" w:rsidRPr="00344552" w:rsidRDefault="00F76286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B089" w14:textId="77777777" w:rsidR="00F76286" w:rsidRPr="00AC0B83" w:rsidRDefault="00F7628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48C5" w14:textId="77777777" w:rsidR="00F76286" w:rsidRPr="00AC0B83" w:rsidRDefault="00F7628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6E9A" w14:textId="77777777" w:rsidR="00F76286" w:rsidRPr="00AC0B83" w:rsidRDefault="00F7628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FD43" w14:textId="77777777" w:rsidR="00F76286" w:rsidRDefault="00F7628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47A9BBCC" w14:textId="77777777" w:rsidR="00F76286" w:rsidRPr="00AC0B83" w:rsidRDefault="00F7628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4D63" w14:textId="77777777" w:rsidR="00F76286" w:rsidRPr="00AC0B83" w:rsidRDefault="00F7628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3A55C" w14:textId="77777777" w:rsidR="00F76286" w:rsidRDefault="00F7628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F76286" w:rsidRPr="00CF78AB" w14:paraId="7DE6977B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F25A5" w14:textId="77777777" w:rsidR="00F76286" w:rsidRPr="00CF78AB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4254C" w14:textId="77777777" w:rsidR="00F76286" w:rsidRPr="00CF78AB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C646" w14:textId="77777777" w:rsidR="00F76286" w:rsidRPr="00CF78AB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5A66" w14:textId="77777777" w:rsidR="00F76286" w:rsidRPr="00CF78AB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D544" w14:textId="77777777" w:rsidR="00F76286" w:rsidRPr="00CF78AB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8637" w14:textId="77777777" w:rsidR="00F76286" w:rsidRPr="00CF78AB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D733" w14:textId="77777777" w:rsidR="00F76286" w:rsidRPr="00CF78AB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BCF6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DF8A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F76286" w:rsidRPr="00CF78AB" w14:paraId="03D37BBD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E4E89" w14:textId="77777777" w:rsidR="00F76286" w:rsidRPr="009672DC" w:rsidRDefault="00F76286" w:rsidP="0028038B">
            <w:pPr>
              <w:pStyle w:val="Akapitzlist"/>
              <w:numPr>
                <w:ilvl w:val="0"/>
                <w:numId w:val="120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972CC" w14:textId="77777777" w:rsidR="0028038B" w:rsidRPr="00BE7FA5" w:rsidRDefault="0028038B" w:rsidP="0028038B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 aglutynacyjny do identyfikacji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Streptococcus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grup</w:t>
            </w:r>
          </w:p>
          <w:p w14:paraId="61279331" w14:textId="5355BE02" w:rsidR="00F76286" w:rsidRPr="00A04542" w:rsidRDefault="0028038B" w:rsidP="0028038B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 gr A B C D F G (zestaw)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AC32" w14:textId="77777777" w:rsidR="00F76286" w:rsidRPr="00CF78AB" w:rsidRDefault="00F76286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DB80" w14:textId="530E351B" w:rsidR="00F76286" w:rsidRDefault="0028038B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>1</w:t>
            </w:r>
            <w:r w:rsidR="00F76286" w:rsidRPr="00BE7FA5">
              <w:rPr>
                <w:rFonts w:ascii="Neo Sans Pro" w:hAnsi="Neo Sans Pro"/>
                <w:sz w:val="22"/>
                <w:szCs w:val="22"/>
              </w:rPr>
              <w:t xml:space="preserve">000 </w:t>
            </w:r>
            <w:proofErr w:type="spellStart"/>
            <w:r w:rsidR="00F76286" w:rsidRPr="004E6D26">
              <w:rPr>
                <w:rFonts w:ascii="Neo Sans Pro" w:hAnsi="Neo Sans Pro"/>
                <w:sz w:val="22"/>
                <w:szCs w:val="22"/>
              </w:rPr>
              <w:t>ozn</w:t>
            </w:r>
            <w:proofErr w:type="spellEnd"/>
            <w:r w:rsidR="00F76286" w:rsidRPr="004E6D26">
              <w:rPr>
                <w:rFonts w:ascii="Neo Sans Pro" w:hAnsi="Neo Sans Pro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6F1B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1BBA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7BE5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EB69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18A6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76286" w:rsidRPr="00CF78AB" w14:paraId="2BD051C8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EB68F" w14:textId="77777777" w:rsidR="00F76286" w:rsidRPr="009672DC" w:rsidRDefault="00F76286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6EED" w14:textId="77777777" w:rsidR="00F76286" w:rsidRDefault="00F76286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7848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1122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4148" w14:textId="77777777" w:rsidR="00F76286" w:rsidRDefault="00F7628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1DE2B56" w14:textId="77777777" w:rsidR="00F76286" w:rsidRPr="00C40260" w:rsidRDefault="00F76286" w:rsidP="00F76286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73317F98" w14:textId="77777777" w:rsidR="00F76286" w:rsidRPr="00C40260" w:rsidRDefault="00F76286" w:rsidP="00CA0716">
      <w:pPr>
        <w:numPr>
          <w:ilvl w:val="0"/>
          <w:numId w:val="121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4CF8E613" w14:textId="77777777" w:rsidR="00F76286" w:rsidRPr="00B611F5" w:rsidRDefault="00F76286" w:rsidP="00CA0716">
      <w:pPr>
        <w:numPr>
          <w:ilvl w:val="0"/>
          <w:numId w:val="121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039F4A7C" w14:textId="77777777" w:rsidR="00F76286" w:rsidRDefault="00F76286" w:rsidP="00F76286">
      <w:pPr>
        <w:suppressAutoHyphens w:val="0"/>
        <w:autoSpaceDE w:val="0"/>
        <w:autoSpaceDN w:val="0"/>
        <w:adjustRightInd w:val="0"/>
        <w:jc w:val="both"/>
        <w:rPr>
          <w:rFonts w:ascii="Neo Sans Pro" w:hAnsi="Neo Sans Pro"/>
          <w:sz w:val="22"/>
          <w:szCs w:val="22"/>
          <w:lang w:eastAsia="pl-PL"/>
        </w:rPr>
      </w:pPr>
    </w:p>
    <w:p w14:paraId="10F939E3" w14:textId="77777777" w:rsidR="00F76286" w:rsidRPr="00B611F5" w:rsidRDefault="00F76286" w:rsidP="00F76286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42E6DD7" w14:textId="77777777" w:rsidR="00F76286" w:rsidRPr="003F6446" w:rsidRDefault="00F76286" w:rsidP="00F7628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438A9AC" w14:textId="77777777" w:rsidR="00F76286" w:rsidRPr="003F6446" w:rsidRDefault="00F76286" w:rsidP="00F7628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CD1F9C9" w14:textId="77777777" w:rsidR="00F76286" w:rsidRDefault="00F76286" w:rsidP="00F7628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E6866BE" w14:textId="77777777" w:rsidR="00F76286" w:rsidRPr="003F6446" w:rsidRDefault="00F76286" w:rsidP="00F7628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763A4EE0" w14:textId="77777777" w:rsidR="00F76286" w:rsidRDefault="00F76286" w:rsidP="00F7628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5F0EEFF" w14:textId="77777777" w:rsidR="00F76286" w:rsidRPr="00D34042" w:rsidRDefault="00F76286" w:rsidP="00F7628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770D7DC8" w14:textId="77777777" w:rsidR="00F76286" w:rsidRDefault="00F76286" w:rsidP="00F7628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4BB4C42" w14:textId="77777777" w:rsidR="00F76286" w:rsidRDefault="00F76286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0BE1E1E6" w14:textId="3B5A6436" w:rsidR="00CA0716" w:rsidRDefault="00CA0716" w:rsidP="00CA0716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7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3A3F6F0" w14:textId="77777777" w:rsidR="00CA0716" w:rsidRPr="00B42D9D" w:rsidRDefault="00CA0716" w:rsidP="00CA0716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44552D7" w14:textId="29A47302" w:rsidR="00CA0716" w:rsidRPr="0028038B" w:rsidRDefault="00CA0716" w:rsidP="00CA0716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Część  NR 10 - TEST IMMUNOENZYMATYCZNY WYKRYWAJĄCY JEDNOCZEŚNIE ANTYGEN </w:t>
      </w:r>
      <w:r w:rsidRPr="00BE7FA5">
        <w:rPr>
          <w:rFonts w:ascii="Neo Sans Pro" w:hAnsi="Neo Sans Pro"/>
          <w:b/>
          <w:bCs/>
          <w:i/>
          <w:iCs/>
          <w:sz w:val="22"/>
          <w:szCs w:val="22"/>
        </w:rPr>
        <w:t>CLOSTRIDIOIDES DIFFICILE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(GDH) ORAZ TOKSYNY </w:t>
      </w:r>
      <w:r w:rsidRPr="00BE7FA5">
        <w:rPr>
          <w:rFonts w:ascii="Neo Sans Pro" w:hAnsi="Neo Sans Pro"/>
          <w:b/>
          <w:bCs/>
          <w:i/>
          <w:iCs/>
          <w:sz w:val="22"/>
          <w:szCs w:val="22"/>
        </w:rPr>
        <w:t>CLOSTRIDIOIDES DIFFICILE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/badania manualne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CA0716" w:rsidRPr="001A7732" w14:paraId="54943C0D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F379" w14:textId="77777777" w:rsidR="00CA0716" w:rsidRPr="001A7732" w:rsidRDefault="00CA071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CA0716" w:rsidRPr="001A7732" w14:paraId="4691B756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A96B" w14:textId="77777777" w:rsidR="00CA0716" w:rsidRPr="001A7732" w:rsidRDefault="00CA071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410060E3" w14:textId="77777777" w:rsidR="00CA0716" w:rsidRPr="001A7732" w:rsidRDefault="00CA0716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E2A38B3" w14:textId="77777777" w:rsidR="00FD76BB" w:rsidRPr="00BE7FA5" w:rsidRDefault="00FD76BB" w:rsidP="00FD76BB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  <w:u w:val="single"/>
        </w:rPr>
        <w:t>TEST</w:t>
      </w:r>
      <w:r w:rsidRPr="00BE7FA5">
        <w:rPr>
          <w:rFonts w:ascii="Neo Sans Pro" w:hAnsi="Neo Sans Pro"/>
          <w:b/>
          <w:bCs/>
          <w:sz w:val="22"/>
          <w:szCs w:val="22"/>
          <w:u w:val="single"/>
        </w:rPr>
        <w:t xml:space="preserve"> immunoenzymatyczny</w:t>
      </w:r>
      <w:r w:rsidRPr="00BE7FA5">
        <w:rPr>
          <w:rFonts w:ascii="Neo Sans Pro" w:hAnsi="Neo Sans Pro"/>
          <w:sz w:val="22"/>
          <w:szCs w:val="22"/>
          <w:u w:val="single"/>
        </w:rPr>
        <w:t xml:space="preserve"> </w:t>
      </w:r>
      <w:r w:rsidRPr="00BE7FA5">
        <w:rPr>
          <w:rFonts w:ascii="Neo Sans Pro" w:hAnsi="Neo Sans Pro"/>
          <w:b/>
          <w:bCs/>
          <w:sz w:val="22"/>
          <w:szCs w:val="22"/>
          <w:u w:val="single"/>
        </w:rPr>
        <w:t>(EIA)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 xml:space="preserve">do równoczesnego wykrywania antygenu 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dehydrogenazy glutaminianowej (GDH) oraz toksyn A i B </w:t>
      </w:r>
      <w:proofErr w:type="spellStart"/>
      <w:r w:rsidRPr="00BE7FA5">
        <w:rPr>
          <w:rFonts w:ascii="Neo Sans Pro" w:hAnsi="Neo Sans Pro"/>
          <w:i/>
          <w:iCs/>
          <w:sz w:val="22"/>
          <w:szCs w:val="22"/>
        </w:rPr>
        <w:t>Clostridioides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i/>
          <w:iCs/>
          <w:sz w:val="22"/>
          <w:szCs w:val="22"/>
        </w:rPr>
        <w:t>difficile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 w próbkach kału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. Zestawy kompletne.  Zestaw zawierający materiał kontrolny. </w:t>
      </w:r>
    </w:p>
    <w:p w14:paraId="74CDFB93" w14:textId="77777777" w:rsidR="00FD76BB" w:rsidRPr="00BE7FA5" w:rsidRDefault="00FD76BB" w:rsidP="00FD76BB">
      <w:pPr>
        <w:jc w:val="both"/>
        <w:rPr>
          <w:rFonts w:ascii="Neo Sans Pro" w:hAnsi="Neo Sans Pro"/>
          <w:sz w:val="22"/>
          <w:szCs w:val="22"/>
        </w:rPr>
      </w:pPr>
    </w:p>
    <w:p w14:paraId="1D391A5C" w14:textId="77777777" w:rsidR="00FD76BB" w:rsidRPr="00BE7FA5" w:rsidRDefault="00FD76BB" w:rsidP="00FD76BB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 xml:space="preserve"> Testy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 xml:space="preserve">muszą mieć termin ważności min. 6 miesięcy od daty dostarczenia do laboratorium. </w:t>
      </w:r>
    </w:p>
    <w:p w14:paraId="32B4FAE3" w14:textId="77777777" w:rsidR="00FD76BB" w:rsidRPr="00BE7FA5" w:rsidRDefault="00FD76BB" w:rsidP="00FD76BB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 Możliwość wykonania w hodowli bakteryjnej. </w:t>
      </w:r>
    </w:p>
    <w:p w14:paraId="4A601649" w14:textId="77777777" w:rsidR="00CA0716" w:rsidRPr="0062351C" w:rsidRDefault="00CA0716" w:rsidP="00CA0716">
      <w:pPr>
        <w:rPr>
          <w:rFonts w:ascii="Neo Sans Pro" w:hAnsi="Neo Sans Pro"/>
          <w:b/>
          <w:bCs/>
          <w:sz w:val="21"/>
          <w:szCs w:val="21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CA0716" w:rsidRPr="004857B6" w14:paraId="0564C295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3C044" w14:textId="77777777" w:rsidR="00CA0716" w:rsidRPr="00CF78AB" w:rsidRDefault="00CA0716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3D110" w14:textId="49A74204" w:rsidR="00CA0716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CA0716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1CEB" w14:textId="77777777" w:rsidR="00CA0716" w:rsidRPr="00344552" w:rsidRDefault="00CA0716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2F7F" w14:textId="77777777" w:rsidR="00CA0716" w:rsidRPr="00AC0B83" w:rsidRDefault="00CA071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09F4" w14:textId="77777777" w:rsidR="00CA0716" w:rsidRPr="00AC0B83" w:rsidRDefault="00CA071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C849" w14:textId="77777777" w:rsidR="00CA0716" w:rsidRPr="00AC0B83" w:rsidRDefault="00CA071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48B2" w14:textId="77777777" w:rsidR="00CA0716" w:rsidRDefault="00CA071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28BCCD00" w14:textId="77777777" w:rsidR="00CA0716" w:rsidRPr="00AC0B83" w:rsidRDefault="00CA0716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480C" w14:textId="77777777" w:rsidR="00CA0716" w:rsidRPr="00AC0B83" w:rsidRDefault="00CA071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E667" w14:textId="77777777" w:rsidR="00CA0716" w:rsidRDefault="00CA0716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CA0716" w:rsidRPr="00CF78AB" w14:paraId="0873957E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97459" w14:textId="77777777" w:rsidR="00CA0716" w:rsidRPr="00CF78AB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11FE0" w14:textId="77777777" w:rsidR="00CA0716" w:rsidRPr="00CF78AB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87ED" w14:textId="77777777" w:rsidR="00CA0716" w:rsidRPr="00CF78AB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67BD" w14:textId="77777777" w:rsidR="00CA0716" w:rsidRPr="00CF78AB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92ED" w14:textId="77777777" w:rsidR="00CA0716" w:rsidRPr="00CF78AB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830F" w14:textId="77777777" w:rsidR="00CA0716" w:rsidRPr="00CF78AB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C51F" w14:textId="77777777" w:rsidR="00CA0716" w:rsidRPr="00CF78AB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F499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9694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CA0716" w:rsidRPr="00CF78AB" w14:paraId="1046B4E8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AC190" w14:textId="77777777" w:rsidR="00CA0716" w:rsidRPr="009672DC" w:rsidRDefault="00CA0716" w:rsidP="00FD76BB">
            <w:pPr>
              <w:pStyle w:val="Akapitzlist"/>
              <w:numPr>
                <w:ilvl w:val="0"/>
                <w:numId w:val="122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35A9D" w14:textId="67ABE826" w:rsidR="00CA0716" w:rsidRPr="00FD76BB" w:rsidRDefault="00FD76BB" w:rsidP="00FD76BB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FD76BB">
              <w:rPr>
                <w:rFonts w:ascii="Neo Sans Pro" w:hAnsi="Neo Sans Pro"/>
                <w:sz w:val="22"/>
                <w:szCs w:val="22"/>
              </w:rPr>
              <w:t xml:space="preserve">Test immunoenzymatyczny (EIA) do równoczesnego wykrywania antygenu dehydrogenazy glutaminianowej (GDH) oraz toksyn A i B </w:t>
            </w:r>
            <w:proofErr w:type="spellStart"/>
            <w:r w:rsidRPr="00FD76BB">
              <w:rPr>
                <w:rFonts w:ascii="Neo Sans Pro" w:hAnsi="Neo Sans Pro"/>
                <w:i/>
                <w:iCs/>
                <w:sz w:val="22"/>
                <w:szCs w:val="22"/>
              </w:rPr>
              <w:t>Clostridioides</w:t>
            </w:r>
            <w:proofErr w:type="spellEnd"/>
            <w:r w:rsidRPr="00FD76BB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FD76BB">
              <w:rPr>
                <w:rFonts w:ascii="Neo Sans Pro" w:hAnsi="Neo Sans Pro"/>
                <w:i/>
                <w:iCs/>
                <w:sz w:val="22"/>
                <w:szCs w:val="22"/>
              </w:rPr>
              <w:t>difficile</w:t>
            </w:r>
            <w:proofErr w:type="spellEnd"/>
            <w:r w:rsidRPr="00FD76BB">
              <w:rPr>
                <w:rFonts w:ascii="Neo Sans Pro" w:hAnsi="Neo Sans Pro"/>
                <w:sz w:val="22"/>
                <w:szCs w:val="22"/>
              </w:rPr>
              <w:t xml:space="preserve">   </w:t>
            </w:r>
            <w:r w:rsidRPr="00FD76BB">
              <w:rPr>
                <w:rFonts w:ascii="Neo Sans Pro" w:hAnsi="Neo Sans Pro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1979" w14:textId="77777777" w:rsidR="00CA0716" w:rsidRPr="00CF78AB" w:rsidRDefault="00CA0716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E1AB" w14:textId="154FAD20" w:rsidR="00CA0716" w:rsidRDefault="00FD76BB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>45</w:t>
            </w:r>
            <w:r w:rsidR="00CA0716" w:rsidRPr="00BE7FA5">
              <w:rPr>
                <w:rFonts w:ascii="Neo Sans Pro" w:hAnsi="Neo Sans Pro"/>
                <w:sz w:val="22"/>
                <w:szCs w:val="22"/>
              </w:rPr>
              <w:t xml:space="preserve">00 </w:t>
            </w:r>
            <w:proofErr w:type="spellStart"/>
            <w:r w:rsidR="00CA0716" w:rsidRPr="004E6D26">
              <w:rPr>
                <w:rFonts w:ascii="Neo Sans Pro" w:hAnsi="Neo Sans Pro"/>
                <w:sz w:val="22"/>
                <w:szCs w:val="22"/>
              </w:rPr>
              <w:t>ozn</w:t>
            </w:r>
            <w:proofErr w:type="spellEnd"/>
            <w:r w:rsidR="00CA0716" w:rsidRPr="004E6D26">
              <w:rPr>
                <w:rFonts w:ascii="Neo Sans Pro" w:hAnsi="Neo Sans Pro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2521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2BD1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E00C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EE3A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CD96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A0716" w:rsidRPr="00CF78AB" w14:paraId="76515310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6F1B7" w14:textId="77777777" w:rsidR="00CA0716" w:rsidRPr="009672DC" w:rsidRDefault="00CA0716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AD41" w14:textId="77777777" w:rsidR="00CA0716" w:rsidRDefault="00CA0716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8428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E1CD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4545" w14:textId="77777777" w:rsidR="00CA0716" w:rsidRDefault="00CA07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28EC7557" w14:textId="77777777" w:rsidR="00CA0716" w:rsidRPr="00C40260" w:rsidRDefault="00CA0716" w:rsidP="00CA0716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125E4D12" w14:textId="77777777" w:rsidR="00CA0716" w:rsidRPr="00C40260" w:rsidRDefault="00CA0716" w:rsidP="00FD76BB">
      <w:pPr>
        <w:numPr>
          <w:ilvl w:val="0"/>
          <w:numId w:val="123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46BF636F" w14:textId="77777777" w:rsidR="00CA0716" w:rsidRPr="00B611F5" w:rsidRDefault="00CA0716" w:rsidP="00FD76BB">
      <w:pPr>
        <w:numPr>
          <w:ilvl w:val="0"/>
          <w:numId w:val="123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3756867F" w14:textId="77777777" w:rsidR="00CA0716" w:rsidRDefault="00CA0716" w:rsidP="00CA0716">
      <w:pPr>
        <w:suppressAutoHyphens w:val="0"/>
        <w:autoSpaceDE w:val="0"/>
        <w:autoSpaceDN w:val="0"/>
        <w:adjustRightInd w:val="0"/>
        <w:jc w:val="both"/>
        <w:rPr>
          <w:rFonts w:ascii="Neo Sans Pro" w:hAnsi="Neo Sans Pro"/>
          <w:sz w:val="22"/>
          <w:szCs w:val="22"/>
          <w:lang w:eastAsia="pl-PL"/>
        </w:rPr>
      </w:pPr>
    </w:p>
    <w:p w14:paraId="0D728291" w14:textId="77777777" w:rsidR="00CA0716" w:rsidRPr="00B611F5" w:rsidRDefault="00CA0716" w:rsidP="00CA0716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D07B2A3" w14:textId="77777777" w:rsidR="00CA0716" w:rsidRPr="003F6446" w:rsidRDefault="00CA0716" w:rsidP="00CA071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B5D1FBC" w14:textId="77777777" w:rsidR="00CA0716" w:rsidRPr="003F6446" w:rsidRDefault="00CA0716" w:rsidP="00CA071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E974757" w14:textId="77777777" w:rsidR="00CA0716" w:rsidRDefault="00CA0716" w:rsidP="00CA071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C98987D" w14:textId="77777777" w:rsidR="00CA0716" w:rsidRPr="003F6446" w:rsidRDefault="00CA0716" w:rsidP="00CA071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051EE2FB" w14:textId="77777777" w:rsidR="00CA0716" w:rsidRDefault="00CA0716" w:rsidP="00CA0716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CF67C7F" w14:textId="77777777" w:rsidR="00CA0716" w:rsidRPr="00D34042" w:rsidRDefault="00CA0716" w:rsidP="00CA071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6712C849" w14:textId="77777777" w:rsidR="00CA0716" w:rsidRDefault="00CA0716" w:rsidP="00CA071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5098AAEB" w14:textId="77777777" w:rsidR="00CA0716" w:rsidRDefault="00CA0716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67C32956" w14:textId="77777777" w:rsidR="001603F5" w:rsidRDefault="001603F5" w:rsidP="001603F5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5D1F93BE" w14:textId="77777777" w:rsidR="008E620D" w:rsidRDefault="008E620D" w:rsidP="0053218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02920D7B" w14:textId="7BB4948F" w:rsidR="0053218F" w:rsidRDefault="0053218F" w:rsidP="0053218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81BDF48" w14:textId="77777777" w:rsidR="0053218F" w:rsidRPr="00B42D9D" w:rsidRDefault="0053218F" w:rsidP="0053218F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37C5115" w14:textId="77777777" w:rsidR="0053218F" w:rsidRPr="00BE7FA5" w:rsidRDefault="0053218F" w:rsidP="0053218F">
      <w:pPr>
        <w:jc w:val="center"/>
        <w:rPr>
          <w:rFonts w:ascii="Neo Sans Pro" w:hAnsi="Neo Sans Pro"/>
          <w:b/>
          <w:bCs/>
          <w:sz w:val="22"/>
          <w:szCs w:val="22"/>
        </w:rPr>
      </w:pPr>
      <w:bookmarkStart w:id="1" w:name="_Hlk225504274"/>
      <w:r w:rsidRPr="00BE7FA5">
        <w:rPr>
          <w:rFonts w:ascii="Neo Sans Pro" w:hAnsi="Neo Sans Pro"/>
          <w:b/>
          <w:bCs/>
          <w:sz w:val="22"/>
          <w:szCs w:val="22"/>
        </w:rPr>
        <w:t>Część NR 11 -</w:t>
      </w:r>
      <w:r w:rsidRPr="00BE7FA5">
        <w:rPr>
          <w:rFonts w:ascii="Neo Sans Pro" w:hAnsi="Neo Sans Pro"/>
          <w:b/>
          <w:bCs/>
          <w:sz w:val="22"/>
          <w:szCs w:val="22"/>
          <w:u w:val="single"/>
        </w:rPr>
        <w:t xml:space="preserve"> </w:t>
      </w:r>
      <w:r w:rsidRPr="00BE7FA5">
        <w:rPr>
          <w:rFonts w:ascii="Neo Sans Pro" w:hAnsi="Neo Sans Pro"/>
          <w:b/>
          <w:bCs/>
          <w:sz w:val="22"/>
          <w:szCs w:val="22"/>
        </w:rPr>
        <w:t>Krążki diagnostyczne /manualne/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53218F" w:rsidRPr="001A7732" w14:paraId="79933ED9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7638BC0D" w14:textId="77777777" w:rsidR="0053218F" w:rsidRPr="001A7732" w:rsidRDefault="0053218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53218F" w:rsidRPr="001A7732" w14:paraId="11D101AE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FC0D" w14:textId="77777777" w:rsidR="0053218F" w:rsidRPr="001A7732" w:rsidRDefault="0053218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257843E2" w14:textId="77777777" w:rsidR="0053218F" w:rsidRPr="001A7732" w:rsidRDefault="0053218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2CF983AE" w14:textId="6C58233B" w:rsidR="0053218F" w:rsidRPr="0062351C" w:rsidRDefault="0053218F" w:rsidP="0053218F">
      <w:pPr>
        <w:rPr>
          <w:rFonts w:ascii="Neo Sans Pro" w:hAnsi="Neo Sans Pro"/>
          <w:b/>
          <w:bCs/>
          <w:sz w:val="21"/>
          <w:szCs w:val="21"/>
        </w:rPr>
      </w:pPr>
      <w:r w:rsidRPr="00BE7FA5">
        <w:rPr>
          <w:rFonts w:ascii="Neo Sans Pro" w:hAnsi="Neo Sans Pro"/>
          <w:b/>
          <w:bCs/>
          <w:sz w:val="22"/>
          <w:szCs w:val="22"/>
        </w:rPr>
        <w:t>Odczynniki muszą mieć termin ważności od 1 roku do 1,5 roku od daty dostarczenia do laboratorium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53218F" w:rsidRPr="004857B6" w14:paraId="673E692F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D7270" w14:textId="77777777" w:rsidR="0053218F" w:rsidRPr="00CF78AB" w:rsidRDefault="0053218F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C36C8" w14:textId="7DB4B56C" w:rsidR="0053218F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53218F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9FDA" w14:textId="77777777" w:rsidR="0053218F" w:rsidRPr="00344552" w:rsidRDefault="0053218F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3826" w14:textId="77777777" w:rsidR="0053218F" w:rsidRPr="00AC0B83" w:rsidRDefault="0053218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EE5C" w14:textId="77777777" w:rsidR="0053218F" w:rsidRPr="00AC0B83" w:rsidRDefault="0053218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101F" w14:textId="77777777" w:rsidR="0053218F" w:rsidRPr="00AC0B83" w:rsidRDefault="0053218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40CA" w14:textId="77777777" w:rsidR="0053218F" w:rsidRDefault="0053218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4DF62D1" w14:textId="77777777" w:rsidR="0053218F" w:rsidRPr="00AC0B83" w:rsidRDefault="0053218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D92C" w14:textId="77777777" w:rsidR="0053218F" w:rsidRPr="00AC0B83" w:rsidRDefault="0053218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4087" w14:textId="77777777" w:rsidR="0053218F" w:rsidRDefault="0053218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53218F" w:rsidRPr="00CF78AB" w14:paraId="5351DA32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630B9" w14:textId="77777777" w:rsidR="0053218F" w:rsidRPr="00CF78AB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9824B0" w14:textId="77777777" w:rsidR="0053218F" w:rsidRPr="00CF78AB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5AF7" w14:textId="77777777" w:rsidR="0053218F" w:rsidRPr="00CF78AB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8634" w14:textId="77777777" w:rsidR="0053218F" w:rsidRPr="00CF78AB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55E0" w14:textId="77777777" w:rsidR="0053218F" w:rsidRPr="00CF78AB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5C2C" w14:textId="77777777" w:rsidR="0053218F" w:rsidRPr="00CF78AB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F01C" w14:textId="77777777" w:rsidR="0053218F" w:rsidRPr="00CF78AB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9C5" w14:textId="77777777" w:rsidR="0053218F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6BDD" w14:textId="77777777" w:rsidR="0053218F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8E620D" w:rsidRPr="00CF78AB" w14:paraId="15B5E85F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C9300" w14:textId="77777777" w:rsidR="008E620D" w:rsidRPr="009672DC" w:rsidRDefault="008E620D" w:rsidP="008E620D">
            <w:pPr>
              <w:pStyle w:val="Akapitzlist"/>
              <w:numPr>
                <w:ilvl w:val="0"/>
                <w:numId w:val="12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00A83" w14:textId="1D3B4B8E" w:rsidR="008E620D" w:rsidRPr="00FD76BB" w:rsidRDefault="008E620D" w:rsidP="008E620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Krążki diagnostyczne BVX do różnicowania pałeczek </w:t>
            </w: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Haemophilus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478A" w14:textId="77777777" w:rsidR="008E620D" w:rsidRPr="00CF78AB" w:rsidRDefault="008E620D" w:rsidP="008E620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4E08" w14:textId="023B23B1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34AB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3A98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B515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B4A0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61B3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E620D" w:rsidRPr="00CF78AB" w14:paraId="753E2F1A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28C76" w14:textId="77777777" w:rsidR="008E620D" w:rsidRPr="009672DC" w:rsidRDefault="008E620D" w:rsidP="008E620D">
            <w:pPr>
              <w:pStyle w:val="Akapitzlist"/>
              <w:numPr>
                <w:ilvl w:val="0"/>
                <w:numId w:val="12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3750B" w14:textId="06CE55A4" w:rsidR="008E620D" w:rsidRPr="00FD76BB" w:rsidRDefault="008E620D" w:rsidP="008E620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Krążki diagnostyczne BV do różnicowania pałeczek </w:t>
            </w: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Haemophilus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E950" w14:textId="77777777" w:rsidR="008E620D" w:rsidRPr="00CF78AB" w:rsidRDefault="008E620D" w:rsidP="008E620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4C06" w14:textId="31D4E6D0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513B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101D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ED8B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D280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4CA6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E620D" w:rsidRPr="00CF78AB" w14:paraId="79D553B3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B775A" w14:textId="77777777" w:rsidR="008E620D" w:rsidRPr="009672DC" w:rsidRDefault="008E620D" w:rsidP="008E620D">
            <w:pPr>
              <w:pStyle w:val="Akapitzlist"/>
              <w:numPr>
                <w:ilvl w:val="0"/>
                <w:numId w:val="12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E9BB9" w14:textId="34B819E5" w:rsidR="008E620D" w:rsidRPr="00FD76BB" w:rsidRDefault="008E620D" w:rsidP="008E620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Krążki diagnostyczne BX do różnicowania pałeczek </w:t>
            </w: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Haemophilus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F4EF" w14:textId="77777777" w:rsidR="008E620D" w:rsidRPr="00CF78AB" w:rsidRDefault="008E620D" w:rsidP="008E620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1772" w14:textId="4FA7852B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20BE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046E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EB97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F4F9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A456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E620D" w:rsidRPr="00CF78AB" w14:paraId="05410D19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6D62" w14:textId="77777777" w:rsidR="008E620D" w:rsidRPr="009672DC" w:rsidRDefault="008E620D" w:rsidP="008E620D">
            <w:pPr>
              <w:pStyle w:val="Akapitzlist"/>
              <w:numPr>
                <w:ilvl w:val="0"/>
                <w:numId w:val="12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924D8" w14:textId="15C62B34" w:rsidR="008E620D" w:rsidRPr="00FD76BB" w:rsidRDefault="008E620D" w:rsidP="008E620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Krążki diagnostyczne OP do różnicowania szczepów </w:t>
            </w: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Streptooccus</w:t>
            </w:r>
            <w:proofErr w:type="spellEnd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pneumoniae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1697" w14:textId="77777777" w:rsidR="008E620D" w:rsidRPr="00CF78AB" w:rsidRDefault="008E620D" w:rsidP="008E620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411A" w14:textId="68AC97AA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1200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41CD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0BE9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AED7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5159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A065" w14:textId="77777777" w:rsidR="008E620D" w:rsidRDefault="008E620D" w:rsidP="008E620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53218F" w:rsidRPr="00CF78AB" w14:paraId="669E8C0A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03DE7" w14:textId="77777777" w:rsidR="0053218F" w:rsidRPr="009672DC" w:rsidRDefault="0053218F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CC5D" w14:textId="77777777" w:rsidR="0053218F" w:rsidRDefault="0053218F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F8F5" w14:textId="77777777" w:rsidR="0053218F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9B6F" w14:textId="77777777" w:rsidR="0053218F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AF4B" w14:textId="77777777" w:rsidR="0053218F" w:rsidRDefault="0053218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6B6F3F06" w14:textId="77777777" w:rsidR="0053218F" w:rsidRPr="00C40260" w:rsidRDefault="0053218F" w:rsidP="0053218F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25D1B42E" w14:textId="77777777" w:rsidR="0053218F" w:rsidRPr="00C40260" w:rsidRDefault="0053218F" w:rsidP="008E620D">
      <w:pPr>
        <w:numPr>
          <w:ilvl w:val="0"/>
          <w:numId w:val="127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78FA0ADF" w14:textId="77777777" w:rsidR="0053218F" w:rsidRPr="00B611F5" w:rsidRDefault="0053218F" w:rsidP="008E620D">
      <w:pPr>
        <w:numPr>
          <w:ilvl w:val="0"/>
          <w:numId w:val="127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2B7FF5C3" w14:textId="77777777" w:rsidR="0053218F" w:rsidRDefault="0053218F" w:rsidP="0053218F">
      <w:pPr>
        <w:suppressAutoHyphens w:val="0"/>
        <w:autoSpaceDE w:val="0"/>
        <w:autoSpaceDN w:val="0"/>
        <w:adjustRightInd w:val="0"/>
        <w:jc w:val="both"/>
        <w:rPr>
          <w:rFonts w:ascii="Neo Sans Pro" w:hAnsi="Neo Sans Pro"/>
          <w:sz w:val="22"/>
          <w:szCs w:val="22"/>
          <w:lang w:eastAsia="pl-PL"/>
        </w:rPr>
      </w:pPr>
    </w:p>
    <w:p w14:paraId="67041147" w14:textId="77777777" w:rsidR="0053218F" w:rsidRPr="00B611F5" w:rsidRDefault="0053218F" w:rsidP="0053218F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217D006" w14:textId="77777777" w:rsidR="0053218F" w:rsidRPr="003F6446" w:rsidRDefault="0053218F" w:rsidP="0053218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69439FE" w14:textId="77777777" w:rsidR="0053218F" w:rsidRPr="003F6446" w:rsidRDefault="0053218F" w:rsidP="0053218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F818782" w14:textId="77777777" w:rsidR="0053218F" w:rsidRDefault="0053218F" w:rsidP="0053218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73875F2" w14:textId="77777777" w:rsidR="0053218F" w:rsidRPr="003F6446" w:rsidRDefault="0053218F" w:rsidP="0053218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3C119829" w14:textId="77777777" w:rsidR="0053218F" w:rsidRDefault="0053218F" w:rsidP="0053218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A072F2B" w14:textId="77777777" w:rsidR="0053218F" w:rsidRPr="00D34042" w:rsidRDefault="0053218F" w:rsidP="0053218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50A94908" w14:textId="77777777" w:rsidR="0053218F" w:rsidRDefault="0053218F" w:rsidP="0053218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28501CD6" w14:textId="77777777" w:rsidR="005B2EAD" w:rsidRDefault="005B2EAD" w:rsidP="001603F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4515B0C4" w14:textId="29AD1679" w:rsidR="001603F5" w:rsidRDefault="001603F5" w:rsidP="001603F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C2B37F3" w14:textId="77777777" w:rsidR="001603F5" w:rsidRPr="00B42D9D" w:rsidRDefault="001603F5" w:rsidP="001603F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17715AD" w14:textId="77777777" w:rsidR="00F32825" w:rsidRPr="00BE7FA5" w:rsidRDefault="00F32825" w:rsidP="00F32825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 NR 12 – KRĄŻKI Z ANTYBIOTYKAMI /badania manualne/</w:t>
      </w:r>
    </w:p>
    <w:p w14:paraId="510E62EE" w14:textId="7053849F" w:rsidR="001603F5" w:rsidRPr="0028038B" w:rsidRDefault="001603F5" w:rsidP="001603F5">
      <w:pPr>
        <w:jc w:val="center"/>
        <w:rPr>
          <w:rFonts w:ascii="Neo Sans Pro" w:hAnsi="Neo Sans Pro"/>
          <w:b/>
          <w:bCs/>
          <w:sz w:val="22"/>
          <w:szCs w:val="22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603F5" w:rsidRPr="001A7732" w14:paraId="137BD90A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35D4" w14:textId="77777777" w:rsidR="001603F5" w:rsidRPr="001A7732" w:rsidRDefault="001603F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603F5" w:rsidRPr="001A7732" w14:paraId="17DC306E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1201" w14:textId="77777777" w:rsidR="001603F5" w:rsidRPr="001A7732" w:rsidRDefault="001603F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2EB95AC6" w14:textId="77777777" w:rsidR="001603F5" w:rsidRPr="001A7732" w:rsidRDefault="001603F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065D6ACC" w14:textId="77777777" w:rsidR="00F32825" w:rsidRPr="00BE7FA5" w:rsidRDefault="001603F5" w:rsidP="00F32825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       </w:t>
      </w:r>
      <w:r w:rsidR="00F32825" w:rsidRPr="00BE7FA5">
        <w:rPr>
          <w:rFonts w:ascii="Neo Sans Pro" w:hAnsi="Neo Sans Pro"/>
          <w:b/>
          <w:bCs/>
          <w:sz w:val="22"/>
          <w:szCs w:val="22"/>
        </w:rPr>
        <w:t>LISTA KRĄŻKÓW Z ANTYBIOTYKAMI</w:t>
      </w:r>
    </w:p>
    <w:p w14:paraId="48D6BDD8" w14:textId="77777777" w:rsidR="00F32825" w:rsidRPr="00BE7FA5" w:rsidRDefault="00F32825" w:rsidP="00F32825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 xml:space="preserve">Krążki z antybiotykami do oznaczania </w:t>
      </w:r>
      <w:proofErr w:type="spellStart"/>
      <w:r w:rsidRPr="00BE7FA5">
        <w:rPr>
          <w:rFonts w:ascii="Neo Sans Pro" w:hAnsi="Neo Sans Pro"/>
          <w:sz w:val="22"/>
          <w:szCs w:val="22"/>
        </w:rPr>
        <w:t>lekowrażliwości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 metodą dyfuzyjną - każde opakowanie po 50 krążków powinno być pojedynczo zapakowane i zawierać pochłaniacz wilgoci - krążki powinny mieć stałe nazewnictwo (na fiolce i na krążku informujące o stężeniu)  </w:t>
      </w:r>
    </w:p>
    <w:p w14:paraId="713DE7F9" w14:textId="77777777" w:rsidR="00F32825" w:rsidRPr="00BE7FA5" w:rsidRDefault="00F32825" w:rsidP="00F32825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>Krążki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>muszą mieć termin ważności min. 6 miesięcy od daty dostarczenia do laboratorium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1603F5" w:rsidRPr="004857B6" w14:paraId="5FAC349E" w14:textId="77777777" w:rsidTr="00A75AB0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84BA0" w14:textId="77777777" w:rsidR="001603F5" w:rsidRPr="00CF78AB" w:rsidRDefault="001603F5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A1057" w14:textId="6F0FC30F" w:rsidR="001603F5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1603F5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C3ED" w14:textId="77777777" w:rsidR="001603F5" w:rsidRPr="00344552" w:rsidRDefault="001603F5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51B5" w14:textId="77777777" w:rsidR="001603F5" w:rsidRPr="00AC0B83" w:rsidRDefault="001603F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7B32" w14:textId="77777777" w:rsidR="001603F5" w:rsidRPr="00AC0B83" w:rsidRDefault="001603F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237B" w14:textId="77777777" w:rsidR="001603F5" w:rsidRPr="00AC0B83" w:rsidRDefault="001603F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D1F8" w14:textId="77777777" w:rsidR="001603F5" w:rsidRDefault="001603F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FB4D7FB" w14:textId="77777777" w:rsidR="001603F5" w:rsidRPr="00AC0B83" w:rsidRDefault="001603F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9D91" w14:textId="77777777" w:rsidR="001603F5" w:rsidRPr="00AC0B83" w:rsidRDefault="001603F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6E03" w14:textId="77777777" w:rsidR="001603F5" w:rsidRDefault="001603F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1603F5" w:rsidRPr="00CF78AB" w14:paraId="4F0765D2" w14:textId="77777777" w:rsidTr="00A75AB0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B6ED5" w14:textId="77777777" w:rsidR="001603F5" w:rsidRPr="00CF78AB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7CE9F" w14:textId="77777777" w:rsidR="001603F5" w:rsidRPr="00CF78AB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A3AC" w14:textId="77777777" w:rsidR="001603F5" w:rsidRPr="00CF78AB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C557" w14:textId="77777777" w:rsidR="001603F5" w:rsidRPr="00CF78AB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7BDD" w14:textId="77777777" w:rsidR="001603F5" w:rsidRPr="00CF78AB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9E49" w14:textId="77777777" w:rsidR="001603F5" w:rsidRPr="00CF78AB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1790" w14:textId="77777777" w:rsidR="001603F5" w:rsidRPr="00CF78AB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95E6" w14:textId="77777777" w:rsidR="001603F5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874D" w14:textId="77777777" w:rsidR="001603F5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C463C2" w:rsidRPr="00CF78AB" w14:paraId="704D7569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A02C0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87B4E" w14:textId="28FB7D39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amikacyna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4D55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823B" w14:textId="510C41AF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3800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EEC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C80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65B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3D8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173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4259A05" w14:textId="77777777" w:rsidTr="00966546">
        <w:trPr>
          <w:trHeight w:val="18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F7A5B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5D0D8" w14:textId="52FFBDA9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amoksycylina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DBDE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8E9F" w14:textId="5E40C923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1B5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A21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339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809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1A2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FA0C11F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DE015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A31C4" w14:textId="381BE0F3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amoksycylina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/kwas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klawulanowy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(20/10)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DF27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C8CA" w14:textId="76713980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BD5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387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740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4CF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D68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1736C6FC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CE3E1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F0235" w14:textId="20919AFA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amoksycylina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/kwas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klawulanowy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(2/1) 3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926F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6460" w14:textId="70B7D204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654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6592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5F1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116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D6B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0CDEA3E" w14:textId="77777777" w:rsidTr="00DD05BA">
        <w:trPr>
          <w:trHeight w:val="2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72A8A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7B178" w14:textId="0CF3345A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ampicylina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16A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B421" w14:textId="5700E0A8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434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080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2A0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FF4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165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CF3D686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A5B5B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F75A5" w14:textId="692C17C4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ampicylina 2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0EA3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58EF" w14:textId="57B77AF3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9AD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32E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C1E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639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D6E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588B0F0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4138C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EE06B" w14:textId="5B98A772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aztreonam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1455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C1D7" w14:textId="34F4A806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417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CBA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3DE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986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CC6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339E59C1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8AC89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FC15D" w14:textId="0A5CBA2D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cefaklor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CC1A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C794" w14:textId="28DECFAA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533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D4F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26B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724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D73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7EDFC915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F6DD4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54B1D" w14:textId="225F0A32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cefazolina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5CFF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64BA" w14:textId="06D16C4D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EEF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3B5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A9B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546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D07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0CF3AB70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5436D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864DF" w14:textId="3316DC55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cefepim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824D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7BCC" w14:textId="2B347AA6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00F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3AD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949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E3F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270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74EC4F2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A255A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7BCBE" w14:textId="0F0F7D40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cefpodoksym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B711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CC30" w14:textId="17520062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0C1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2F6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BF5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36A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8A2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6DB841E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4F2C2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1DA4A" w14:textId="6044C7F4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cefotaksym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0C3F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8BAD" w14:textId="3FE56D6B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3800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4DE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746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B40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8E5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8DF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9FE8571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CA367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559E5" w14:textId="49B7D553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cefotaksym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77DD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32AD" w14:textId="5FA3761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E51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D5A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5A0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DF9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383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EF3D018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59B18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BBCE9" w14:textId="2C7FAA65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cefoksytyna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24A4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73EE" w14:textId="1CF6307E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4ED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B49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F64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758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B7C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3702FCB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49CA6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A5028" w14:textId="38B8A4FB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ceftazydym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C113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AA04" w14:textId="2BAF06F9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2ED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AB2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6C2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F97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609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7B534C45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9DD65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F3ABD" w14:textId="1E9E052E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ceftazydym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56B3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FC66" w14:textId="74AB56F2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BA0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A59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917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1C2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FE8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7DBAAC47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9B6F1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BF04D" w14:textId="2F3980F1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ceftriakson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8F04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6C83" w14:textId="6C336F9B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B22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91A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D3E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D2A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4D8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0DAE14B3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10981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68563" w14:textId="4C145F1D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cefuroksym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F38B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E767" w14:textId="0C4D8A84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0DF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BBB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F09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B96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60C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ED6BED5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BDAEE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AC510" w14:textId="4491B2E7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chloramfenikol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C02A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04CB" w14:textId="15C7B183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AB3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99F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96A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E49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A54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F89AC5B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8BC09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2931D" w14:textId="248919D1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chinupristina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/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dalfopristina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A451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76AA" w14:textId="28F1B3FA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3D4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F82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D9D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054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A91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42E923F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74150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16764" w14:textId="3AB02EDC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ciprofloksacyna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µ 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2C31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0482" w14:textId="5B9238F0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3800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A54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77A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8AC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BBD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5F9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77B532C3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B99BD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5BB82" w14:textId="14026FC9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doripenem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2784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E320" w14:textId="139F3518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F2F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5A8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99E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31A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3A5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05695539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CA2AA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8FE64" w14:textId="3C873EE6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ertapenem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29BB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B7E3" w14:textId="5DC48E64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15000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47D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152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E0A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CAC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FE4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9D4F9D0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F9A7B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6659B" w14:textId="2B84BEF8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erytromycyna 15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CE24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04F4" w14:textId="589786C4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089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5DC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60D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27D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8BB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529A6D7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DCA47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5E5DA" w14:textId="1E9EF987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gentamicyna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C7DF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6A2A" w14:textId="4819F162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90E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620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C4D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4B1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C3E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37798555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E6E6B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EEBD1" w14:textId="53D763D1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gentamicyna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8ECF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8BE4" w14:textId="264E10D3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3800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8AD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FC6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E2A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796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5DB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B9C6E85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356B4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1F908" w14:textId="091D367A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imipenem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5FE1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0884" w14:textId="1BE8286D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6000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83B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2CE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1B1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242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558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037B7F7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D04FA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4BE37" w14:textId="40BF88DD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klindamycyna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2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2430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27F8" w14:textId="346392CC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297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81E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A78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FF7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5EF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1F375204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FDD51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A589F" w14:textId="0EF25603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kwas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fusydowy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B0B1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438D" w14:textId="6B037499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5C7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8F8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4A4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C1F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17F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2C4B836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863A1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2DE13" w14:textId="01DA6EC3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kwas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nalidyksowy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366D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BDEE" w14:textId="7E9CFF46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0E2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EA7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E4D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F1C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4C0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632DFDC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FD767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7410B" w14:textId="33D7CEC3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lewofloksacyna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066E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9615" w14:textId="67FA1DA2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3800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81A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2F0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D1F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FA4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225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5F49D0F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13354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AE13F" w14:textId="7923D0DA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linezolid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35E2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ECA6" w14:textId="014FBDC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9C6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192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BEC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5DB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2BF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0CFCD1F9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6BA52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6C8CF" w14:textId="6E102D02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meropenem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920E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E971" w14:textId="6B301A50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8000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836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908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9F4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3F0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D52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18165B0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9E484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0A84A" w14:textId="7D9BA2A1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minocyklina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2754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9283" w14:textId="2F6E508C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92F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E73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647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7B9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850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00914CB0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0AA9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2C74A" w14:textId="56BAF2E6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moksifloksacyna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502E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B692" w14:textId="3614D603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F24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759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2B8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54A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613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141406A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42A7A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E5420" w14:textId="5D05377F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netilmycyna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E263E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F176" w14:textId="5863120C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2D0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8A5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9CC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32D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888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7074B89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BADB4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3D37E" w14:textId="2C2EEA17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nitrofurantoina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6157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14E8" w14:textId="6BB831D8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DB0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7D3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AEA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FAD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E0F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7FE43D13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CAA5F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0D9C7" w14:textId="1ED73DDD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norfloksacyna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63E9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B976" w14:textId="145D235B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3800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B93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22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4F8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8C0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83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761C94B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7A8D4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4B6BE" w14:textId="426D0207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ofloksacyna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55D0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EEA5" w14:textId="54222583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00D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FEB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A9E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646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A61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19B0951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47B27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55F22" w14:textId="6AF3AFF7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oksacylina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8A23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1671" w14:textId="3D05E90F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A99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FD1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4EA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BEE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9396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1A67F4CF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AD0E3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C6FE0" w14:textId="21B28660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penicylina G (penicylina benzylowa) 1 UI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D54B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6DD1" w14:textId="26CAAF74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E76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693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9B83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3AD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354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CD0C41C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5C310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90292" w14:textId="58D9DD3A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penicylina V (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fenoksymetylopenicylina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)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78FF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C64B" w14:textId="48B9C829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2E9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671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D08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5F1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1C2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38DD7622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18F2B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E0E5B" w14:textId="3908D76F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piperacylina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9991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332F" w14:textId="1A40B0A0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4DF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F56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6A0D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124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F94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1018930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DB509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6ED12" w14:textId="233D7D3D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piperacylina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/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tazobaktam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(30/6) 36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7400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0124" w14:textId="3EC4BAE6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3800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6D1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C8E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F1B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107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58E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0968EA8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49150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77B5B" w14:textId="08FA64AE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rifampicyna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5555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80B6" w14:textId="1C42DC0E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901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E71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546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586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1E7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727F4F71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37B76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458AE" w14:textId="08F520AF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teikoplanina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B398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CAC0" w14:textId="4C00B809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FD6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3D6C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1DB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6FF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131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782CF01B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26D2F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86E7" w14:textId="3EF39943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tetracyklina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3C29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CE7C" w14:textId="52A11EE4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198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350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BB6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86C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861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1A6B2C6A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C25CF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31AE9" w14:textId="224B8851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tigecyklina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5D00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8251" w14:textId="0A2AE0B5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5BE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9E2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69E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82F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968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53AF9748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87632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B3BD8" w14:textId="46B95142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tikarcylina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75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CBF2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F421" w14:textId="29FB24FF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817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6B4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12A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AA6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9A7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36757BF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16904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67E4B" w14:textId="4E6F35E8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tikarcylina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/kwas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klawulanowy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(75/10) 85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D3CB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F6B3" w14:textId="22C708AE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16B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E3E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55E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61F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6C3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391D68D2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566CB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550E4" w14:textId="1B73D276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tobramycyna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F7D2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0796" w14:textId="48A4BDF9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63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9CD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163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0C7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C13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0ACBB42E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619B0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45CCA" w14:textId="455DAFCA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trimetoprim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81C9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ABAD" w14:textId="7318CD39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D36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022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E6E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864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312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929643D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F3986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EA492" w14:textId="362DB7B1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trimetoprim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/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sulfametoksazol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(1:19) 25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352D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EBC5" w14:textId="198606C2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B80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187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ABD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926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173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131F90B6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490F8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A5BBA" w14:textId="12ECDCF1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wankomycyna 5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BC0C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EB28" w14:textId="45BE0E7A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2C5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7C3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5B8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7AA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110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EE3EFA5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4DC85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C96EC" w14:textId="23E4C2A6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cefinazowy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CAAB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C5C7" w14:textId="273E3B88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645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6F6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FB7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B74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2D3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1035B2A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DD4B3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5A122" w14:textId="1A0C1D85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Cefaleksyna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617A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7424" w14:textId="197EA8C0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556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3A5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421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5DC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0F1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0CEA7539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18D7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AA096" w14:textId="5DD5282B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Streptomycyna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ug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61F9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723C" w14:textId="2B1C8726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4D6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279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5DB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0B9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8EB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85DE131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D787C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3E6F8" w14:textId="5572E3F1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mupirocyna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7B3B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46DAC" w14:textId="00797588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5BF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FB2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CF7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39A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E708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75882708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8B377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9A97B" w14:textId="339F8B17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Pefloksacyna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ug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B7F1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4D86" w14:textId="4E9E82C6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F7A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AF5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339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B871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BFE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A438044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C3717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A6131" w14:textId="0AA7B279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Fosfomycyna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200 ug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8E1B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A4F0" w14:textId="320BD1C1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39D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D9B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C95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380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E5B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BBFF91F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6C5B6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BA065" w14:textId="5E767983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Temocylina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ug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3541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F479" w14:textId="0A7AA6AB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BB7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D70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41B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558E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072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35A88C25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DAA2F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6A186" w14:textId="02208138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Azytromycyna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15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ug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39FF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947A" w14:textId="1E58A186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BF9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272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826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69F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722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4DE0D2CE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9A259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5FF89" w14:textId="3409E0AA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Doksycyklina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ug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DE06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48F2" w14:textId="49395C62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51A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DA3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930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309C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ABE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504DFCF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156D1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C838B" w14:textId="79FCB0C0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Metronidazol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5 ug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2977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7606" w14:textId="3899F91D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9C1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3AD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8EA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5146D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7457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4A06C1F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53DE1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3B2EF" w14:textId="6E15A22B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Krążki jałowe (blank)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5EA2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E3B" w14:textId="05F69B64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78BC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5DE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B79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F0F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4164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2BA335B5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5ED75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38B75" w14:textId="4EFB4587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MECILLINAM 10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ug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B4D7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4B75" w14:textId="60B3F43D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BFE9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49E0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F682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B4CA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081DF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463C2" w:rsidRPr="00CF78AB" w14:paraId="614BFE41" w14:textId="77777777" w:rsidTr="00A75AB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739D" w14:textId="77777777" w:rsidR="00C463C2" w:rsidRPr="009672DC" w:rsidRDefault="00C463C2" w:rsidP="00C463C2">
            <w:pPr>
              <w:pStyle w:val="Akapitzlist"/>
              <w:numPr>
                <w:ilvl w:val="0"/>
                <w:numId w:val="12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A2FE4" w14:textId="18A73A44" w:rsidR="00C463C2" w:rsidRPr="00FD76BB" w:rsidRDefault="00C463C2" w:rsidP="00C463C2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Cefiderocol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30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205C" w14:textId="77777777" w:rsidR="00C463C2" w:rsidRPr="00CF78AB" w:rsidRDefault="00C463C2" w:rsidP="00C463C2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3DCB" w14:textId="72ADA8BD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5C75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A17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051B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C376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5A03" w14:textId="77777777" w:rsidR="00C463C2" w:rsidRDefault="00C463C2" w:rsidP="00C463C2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603F5" w:rsidRPr="00CF78AB" w14:paraId="5BBE5461" w14:textId="77777777" w:rsidTr="00A75AB0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E2957" w14:textId="77777777" w:rsidR="001603F5" w:rsidRPr="009672DC" w:rsidRDefault="001603F5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D388" w14:textId="77777777" w:rsidR="001603F5" w:rsidRDefault="001603F5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FBF2" w14:textId="77777777" w:rsidR="001603F5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5033" w14:textId="77777777" w:rsidR="001603F5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93D6" w14:textId="77777777" w:rsidR="001603F5" w:rsidRDefault="001603F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2FB7ECB3" w14:textId="77777777" w:rsidR="001603F5" w:rsidRPr="00C40260" w:rsidRDefault="001603F5" w:rsidP="001603F5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3E00523D" w14:textId="77777777" w:rsidR="001603F5" w:rsidRPr="00C40260" w:rsidRDefault="001603F5" w:rsidP="005B2EAD">
      <w:pPr>
        <w:numPr>
          <w:ilvl w:val="0"/>
          <w:numId w:val="125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2D5FC561" w14:textId="77777777" w:rsidR="001603F5" w:rsidRPr="00B611F5" w:rsidRDefault="001603F5" w:rsidP="005B2EAD">
      <w:pPr>
        <w:numPr>
          <w:ilvl w:val="0"/>
          <w:numId w:val="125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4E23DE33" w14:textId="77777777" w:rsidR="001603F5" w:rsidRDefault="001603F5" w:rsidP="001603F5">
      <w:pPr>
        <w:suppressAutoHyphens w:val="0"/>
        <w:autoSpaceDE w:val="0"/>
        <w:autoSpaceDN w:val="0"/>
        <w:adjustRightInd w:val="0"/>
        <w:jc w:val="both"/>
        <w:rPr>
          <w:rFonts w:ascii="Neo Sans Pro" w:hAnsi="Neo Sans Pro"/>
          <w:sz w:val="22"/>
          <w:szCs w:val="22"/>
          <w:lang w:eastAsia="pl-PL"/>
        </w:rPr>
      </w:pPr>
    </w:p>
    <w:p w14:paraId="51101AB3" w14:textId="77777777" w:rsidR="001603F5" w:rsidRPr="00B611F5" w:rsidRDefault="001603F5" w:rsidP="001603F5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1DD2C80" w14:textId="77777777" w:rsidR="001603F5" w:rsidRPr="003F6446" w:rsidRDefault="001603F5" w:rsidP="001603F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D0124C8" w14:textId="77777777" w:rsidR="001603F5" w:rsidRPr="003F6446" w:rsidRDefault="001603F5" w:rsidP="001603F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FECF748" w14:textId="77777777" w:rsidR="001603F5" w:rsidRDefault="001603F5" w:rsidP="001603F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00D74AD8" w14:textId="77777777" w:rsidR="001603F5" w:rsidRPr="003F6446" w:rsidRDefault="001603F5" w:rsidP="001603F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5E5EF118" w14:textId="77777777" w:rsidR="001603F5" w:rsidRDefault="001603F5" w:rsidP="001603F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B542180" w14:textId="77777777" w:rsidR="001603F5" w:rsidRPr="00D34042" w:rsidRDefault="001603F5" w:rsidP="001603F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65961380" w14:textId="77777777" w:rsidR="001603F5" w:rsidRDefault="001603F5" w:rsidP="001603F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75DE265" w14:textId="77777777" w:rsidR="001603F5" w:rsidRDefault="001603F5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16D9E5AE" w14:textId="6D2942D0" w:rsidR="005B2EAD" w:rsidRDefault="005B2EAD" w:rsidP="005B2EA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20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04CF238" w14:textId="77777777" w:rsidR="005B2EAD" w:rsidRPr="00B42D9D" w:rsidRDefault="005B2EAD" w:rsidP="005B2EAD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1F5028B" w14:textId="332D6764" w:rsidR="001870E5" w:rsidRPr="00BE7FA5" w:rsidRDefault="001870E5" w:rsidP="001870E5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 NR 13 – KRĄŻKI Z ANTYBIOTYKAMI  (ANTYBIOTYKI NOWSZEJ GENERACJI)-  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5B2EAD" w:rsidRPr="001A7732" w14:paraId="2E7CB33D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40A" w14:textId="77777777" w:rsidR="005B2EAD" w:rsidRPr="001A7732" w:rsidRDefault="005B2EAD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5B2EAD" w:rsidRPr="001A7732" w14:paraId="4061D70D" w14:textId="77777777" w:rsidTr="0006432D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B87" w14:textId="77777777" w:rsidR="005B2EAD" w:rsidRPr="001A7732" w:rsidRDefault="005B2EAD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4EFC4EA4" w14:textId="77777777" w:rsidR="005B2EAD" w:rsidRPr="001A7732" w:rsidRDefault="005B2EAD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FE3A402" w14:textId="69A1DFCB" w:rsidR="005B2EAD" w:rsidRPr="00345AB9" w:rsidRDefault="00345AB9" w:rsidP="00345AB9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 xml:space="preserve">Krążki z antybiotykami do oznaczania </w:t>
      </w:r>
      <w:proofErr w:type="spellStart"/>
      <w:r w:rsidRPr="00BE7FA5">
        <w:rPr>
          <w:rFonts w:ascii="Neo Sans Pro" w:hAnsi="Neo Sans Pro"/>
          <w:sz w:val="22"/>
          <w:szCs w:val="22"/>
        </w:rPr>
        <w:t>lekowrażliwości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 metodą dyfuzyjną - każde opakowanie po 50 krążków powinno być pojedynczo zapakowane i zawierać pochłaniacz wilgoci - krążki powinny mieć stałe nazewnictwo (na fiolce i na krążku informujące o stężeniu)  Krążki muszą mieć termin ważności min. 6 miesięcy od daty dostarczenia do laboratorium.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418"/>
        <w:gridCol w:w="1701"/>
        <w:gridCol w:w="1276"/>
        <w:gridCol w:w="1417"/>
        <w:gridCol w:w="1701"/>
        <w:gridCol w:w="1418"/>
      </w:tblGrid>
      <w:tr w:rsidR="005B2EAD" w:rsidRPr="004857B6" w14:paraId="1E18FCAF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7B2EC" w14:textId="77777777" w:rsidR="005B2EAD" w:rsidRPr="00CF78AB" w:rsidRDefault="005B2EAD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7EB8B" w14:textId="03899737" w:rsidR="005B2EAD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5B2EAD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E4E1" w14:textId="77777777" w:rsidR="005B2EAD" w:rsidRPr="00344552" w:rsidRDefault="005B2EAD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33C0" w14:textId="77777777" w:rsidR="005B2EAD" w:rsidRPr="00AC0B83" w:rsidRDefault="005B2EAD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2671" w14:textId="77777777" w:rsidR="005B2EAD" w:rsidRPr="00AC0B83" w:rsidRDefault="005B2EAD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80C9" w14:textId="77777777" w:rsidR="005B2EAD" w:rsidRPr="00AC0B83" w:rsidRDefault="005B2EAD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80A6" w14:textId="77777777" w:rsidR="005B2EAD" w:rsidRDefault="005B2EAD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0EB65426" w14:textId="77777777" w:rsidR="005B2EAD" w:rsidRPr="00AC0B83" w:rsidRDefault="005B2EAD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E23E" w14:textId="77777777" w:rsidR="005B2EAD" w:rsidRPr="00AC0B83" w:rsidRDefault="005B2EAD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0CFB" w14:textId="77777777" w:rsidR="005B2EAD" w:rsidRDefault="005B2EAD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5B2EAD" w:rsidRPr="00CF78AB" w14:paraId="2211A631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29706" w14:textId="77777777" w:rsidR="005B2EAD" w:rsidRPr="00CF78AB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885AA" w14:textId="77777777" w:rsidR="005B2EAD" w:rsidRPr="00CF78AB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A559" w14:textId="77777777" w:rsidR="005B2EAD" w:rsidRPr="00CF78AB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11F7" w14:textId="77777777" w:rsidR="005B2EAD" w:rsidRPr="00CF78AB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E0E9" w14:textId="77777777" w:rsidR="005B2EAD" w:rsidRPr="00CF78AB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1C9E" w14:textId="77777777" w:rsidR="005B2EAD" w:rsidRPr="00CF78AB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A84C" w14:textId="77777777" w:rsidR="005B2EAD" w:rsidRPr="00CF78AB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4FB7" w14:textId="77777777" w:rsidR="005B2EAD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ECBB" w14:textId="77777777" w:rsidR="005B2EAD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345AB9" w:rsidRPr="00CF78AB" w14:paraId="5D3034A4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5AA1" w14:textId="77777777" w:rsidR="00345AB9" w:rsidRPr="009672DC" w:rsidRDefault="00345AB9" w:rsidP="00345AB9">
            <w:pPr>
              <w:pStyle w:val="Akapitzlist"/>
              <w:numPr>
                <w:ilvl w:val="0"/>
                <w:numId w:val="12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E8824" w14:textId="1870C11A" w:rsidR="00345AB9" w:rsidRPr="00FD76BB" w:rsidRDefault="00345AB9" w:rsidP="00345AB9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Aztreonam-awibactam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30-20 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82A7" w14:textId="77777777" w:rsidR="00345AB9" w:rsidRPr="00CF78AB" w:rsidRDefault="00345AB9" w:rsidP="00345AB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15A4" w14:textId="56A9B1CA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E74E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740D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F2F5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91D9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FA96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45AB9" w:rsidRPr="00CF78AB" w14:paraId="77D6B57A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9A69" w14:textId="77777777" w:rsidR="00345AB9" w:rsidRPr="009672DC" w:rsidRDefault="00345AB9" w:rsidP="00345AB9">
            <w:pPr>
              <w:pStyle w:val="Akapitzlist"/>
              <w:numPr>
                <w:ilvl w:val="0"/>
                <w:numId w:val="12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F58C8" w14:textId="38ACC3EF" w:rsidR="00345AB9" w:rsidRPr="00FD76BB" w:rsidRDefault="00345AB9" w:rsidP="00345AB9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Ceftazidime-awibactam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10-4  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B1B2" w14:textId="77777777" w:rsidR="00345AB9" w:rsidRPr="00CF78AB" w:rsidRDefault="00345AB9" w:rsidP="00345AB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C69E" w14:textId="471665A1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63C7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B4F8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4252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0E6C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F56A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45AB9" w:rsidRPr="00CF78AB" w14:paraId="40258D73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DE184" w14:textId="77777777" w:rsidR="00345AB9" w:rsidRPr="009672DC" w:rsidRDefault="00345AB9" w:rsidP="00345AB9">
            <w:pPr>
              <w:pStyle w:val="Akapitzlist"/>
              <w:numPr>
                <w:ilvl w:val="0"/>
                <w:numId w:val="128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1526E" w14:textId="56E57839" w:rsidR="00345AB9" w:rsidRPr="00FD76BB" w:rsidRDefault="00345AB9" w:rsidP="00345AB9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Eravacycline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20 µg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18C2" w14:textId="77777777" w:rsidR="00345AB9" w:rsidRPr="00CF78AB" w:rsidRDefault="00345AB9" w:rsidP="00345AB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994E" w14:textId="4145A3C3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500 szt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FC1C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8F8B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AB60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6096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24C0" w14:textId="77777777" w:rsidR="00345AB9" w:rsidRDefault="00345AB9" w:rsidP="00345AB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5B2EAD" w:rsidRPr="00CF78AB" w14:paraId="5F50341F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063DA" w14:textId="77777777" w:rsidR="005B2EAD" w:rsidRPr="009672DC" w:rsidRDefault="005B2EAD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67BB" w14:textId="77777777" w:rsidR="005B2EAD" w:rsidRDefault="005B2EAD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39FD" w14:textId="77777777" w:rsidR="005B2EAD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7C91" w14:textId="77777777" w:rsidR="005B2EAD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C8D4" w14:textId="77777777" w:rsidR="005B2EAD" w:rsidRDefault="005B2EAD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22EC7190" w14:textId="77777777" w:rsidR="005B2EAD" w:rsidRPr="00C40260" w:rsidRDefault="005B2EAD" w:rsidP="005B2EAD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3CD7528" w14:textId="77777777" w:rsidR="005B2EAD" w:rsidRPr="00C40260" w:rsidRDefault="005B2EAD" w:rsidP="00270D89">
      <w:pPr>
        <w:numPr>
          <w:ilvl w:val="0"/>
          <w:numId w:val="129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5C14632F" w14:textId="77777777" w:rsidR="005B2EAD" w:rsidRPr="00B611F5" w:rsidRDefault="005B2EAD" w:rsidP="00270D89">
      <w:pPr>
        <w:numPr>
          <w:ilvl w:val="0"/>
          <w:numId w:val="129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1EB30B25" w14:textId="77777777" w:rsidR="005B2EAD" w:rsidRPr="00B611F5" w:rsidRDefault="005B2EAD" w:rsidP="005B2EAD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5BF3D04" w14:textId="77777777" w:rsidR="005B2EAD" w:rsidRPr="003F6446" w:rsidRDefault="005B2EAD" w:rsidP="005B2EA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494B399" w14:textId="77777777" w:rsidR="005B2EAD" w:rsidRPr="003F6446" w:rsidRDefault="005B2EAD" w:rsidP="005B2EA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7BAB2B2" w14:textId="77777777" w:rsidR="005B2EAD" w:rsidRDefault="005B2EAD" w:rsidP="005B2EA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06646C2" w14:textId="77777777" w:rsidR="005B2EAD" w:rsidRPr="003F6446" w:rsidRDefault="005B2EAD" w:rsidP="005B2EA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7EB5501F" w14:textId="77777777" w:rsidR="005B2EAD" w:rsidRDefault="005B2EAD" w:rsidP="005B2EA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CCFB8B0" w14:textId="77777777" w:rsidR="005B2EAD" w:rsidRPr="00D34042" w:rsidRDefault="005B2EAD" w:rsidP="005B2EAD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17ED027E" w14:textId="77777777" w:rsidR="005B2EAD" w:rsidRDefault="005B2EAD" w:rsidP="005B2EAD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5C7876F" w14:textId="4A2FFA17" w:rsidR="00C10294" w:rsidRDefault="00C10294" w:rsidP="00C10294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21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2A361C7" w14:textId="77777777" w:rsidR="00C10294" w:rsidRPr="00B42D9D" w:rsidRDefault="00C10294" w:rsidP="00C10294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F752164" w14:textId="77777777" w:rsidR="00C10294" w:rsidRPr="00BE7FA5" w:rsidRDefault="00C10294" w:rsidP="00C10294">
      <w:pPr>
        <w:jc w:val="center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 NR 14 – Odczynnik do diagnostyki kiły /manualne/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C10294" w:rsidRPr="001A7732" w14:paraId="36D55A64" w14:textId="77777777" w:rsidTr="0006432D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4768" w14:textId="77777777" w:rsidR="00C10294" w:rsidRPr="001A7732" w:rsidRDefault="00C10294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C10294" w:rsidRPr="001A7732" w14:paraId="27DBD892" w14:textId="77777777" w:rsidTr="00284362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83A" w14:textId="5E9C6E6C" w:rsidR="00C10294" w:rsidRPr="001A7732" w:rsidRDefault="00C10294" w:rsidP="0028436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26843054" w14:textId="058FA233" w:rsidR="00C10294" w:rsidRPr="00345AB9" w:rsidRDefault="00C10294" w:rsidP="00C10294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>Odczynniki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>muszą mieć termin ważności minimum 12 miesięcy od daty dostarczenia do laboratorium.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2410"/>
        <w:gridCol w:w="1134"/>
        <w:gridCol w:w="1701"/>
        <w:gridCol w:w="1276"/>
        <w:gridCol w:w="1417"/>
        <w:gridCol w:w="1701"/>
        <w:gridCol w:w="1418"/>
      </w:tblGrid>
      <w:tr w:rsidR="00C10294" w:rsidRPr="004857B6" w14:paraId="5AE7272B" w14:textId="77777777" w:rsidTr="00284362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1A5E7" w14:textId="77777777" w:rsidR="00C10294" w:rsidRPr="00CF78AB" w:rsidRDefault="00C10294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6762C" w14:textId="0F4DB559" w:rsidR="00C10294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C10294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3500" w14:textId="77777777" w:rsidR="00C10294" w:rsidRPr="00344552" w:rsidRDefault="00C10294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11A0" w14:textId="77777777" w:rsidR="00C10294" w:rsidRPr="00AC0B83" w:rsidRDefault="00C10294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EBAF" w14:textId="77777777" w:rsidR="00C10294" w:rsidRPr="00AC0B83" w:rsidRDefault="00C10294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7A21" w14:textId="77777777" w:rsidR="00C10294" w:rsidRPr="00AC0B83" w:rsidRDefault="00C10294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3101" w14:textId="77777777" w:rsidR="00C10294" w:rsidRDefault="00C10294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2E82FE95" w14:textId="77777777" w:rsidR="00C10294" w:rsidRPr="00AC0B83" w:rsidRDefault="00C10294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607C" w14:textId="77777777" w:rsidR="00C10294" w:rsidRPr="00AC0B83" w:rsidRDefault="00C10294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6463" w14:textId="77777777" w:rsidR="00C10294" w:rsidRDefault="00C10294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C10294" w:rsidRPr="00CF78AB" w14:paraId="47872F36" w14:textId="77777777" w:rsidTr="00284362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68A77" w14:textId="77777777" w:rsidR="00C10294" w:rsidRPr="00CF78AB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ADC02" w14:textId="77777777" w:rsidR="00C10294" w:rsidRPr="00CF78AB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1E67" w14:textId="77777777" w:rsidR="00C10294" w:rsidRPr="00CF78AB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41FD" w14:textId="77777777" w:rsidR="00C10294" w:rsidRPr="00CF78AB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6863" w14:textId="77777777" w:rsidR="00C10294" w:rsidRPr="00CF78AB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AA3B" w14:textId="77777777" w:rsidR="00C10294" w:rsidRPr="00CF78AB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7478" w14:textId="77777777" w:rsidR="00C10294" w:rsidRPr="00CF78AB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1409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5B17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C10294" w:rsidRPr="00CF78AB" w14:paraId="364EC90E" w14:textId="77777777" w:rsidTr="00284362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B0AC1" w14:textId="77777777" w:rsidR="00C10294" w:rsidRPr="009672DC" w:rsidRDefault="00C10294" w:rsidP="00C10294">
            <w:pPr>
              <w:pStyle w:val="Akapitzlist"/>
              <w:numPr>
                <w:ilvl w:val="0"/>
                <w:numId w:val="130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84351" w14:textId="5ABF7694" w:rsidR="00C10294" w:rsidRPr="00FD76BB" w:rsidRDefault="004B3ECE" w:rsidP="0006432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 TPHA (ang.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treponema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pallidum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hemoagglutination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)- (Płytkowa metoda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hemaglutynacyjna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) do jakościowego   wykrywania swoistych przeciwciał skierowanych przeciwko </w:t>
            </w: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Treponem</w:t>
            </w:r>
            <w:proofErr w:type="spellEnd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i/>
                <w:iCs/>
                <w:sz w:val="22"/>
                <w:szCs w:val="22"/>
              </w:rPr>
              <w:t>pallidum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w surowicy ludzkiej 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2C8D" w14:textId="77777777" w:rsidR="00C10294" w:rsidRPr="00CF78AB" w:rsidRDefault="00C10294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0AEA" w14:textId="6FC7C199" w:rsidR="00C10294" w:rsidRDefault="004B3E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 xml:space="preserve">600 </w:t>
            </w:r>
            <w:proofErr w:type="spellStart"/>
            <w:r>
              <w:rPr>
                <w:rFonts w:ascii="Neo Sans Pro" w:hAnsi="Neo Sans Pro"/>
                <w:sz w:val="22"/>
                <w:szCs w:val="22"/>
              </w:rPr>
              <w:t>ozn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B037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F58A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7483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CD6F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14D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10294" w:rsidRPr="00CF78AB" w14:paraId="165B2EFB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1DDB8" w14:textId="77777777" w:rsidR="00C10294" w:rsidRPr="009672DC" w:rsidRDefault="00C10294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9F6E" w14:textId="77777777" w:rsidR="00C10294" w:rsidRDefault="00C10294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12A8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8CBF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73CD" w14:textId="77777777" w:rsidR="00C10294" w:rsidRDefault="00C10294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43260CCE" w14:textId="77777777" w:rsidR="00C10294" w:rsidRPr="00C40260" w:rsidRDefault="00C10294" w:rsidP="00C10294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25C60877" w14:textId="77777777" w:rsidR="00C10294" w:rsidRPr="00C40260" w:rsidRDefault="00C10294" w:rsidP="00284362">
      <w:pPr>
        <w:numPr>
          <w:ilvl w:val="0"/>
          <w:numId w:val="131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393F779A" w14:textId="77777777" w:rsidR="00C10294" w:rsidRPr="00B611F5" w:rsidRDefault="00C10294" w:rsidP="00284362">
      <w:pPr>
        <w:numPr>
          <w:ilvl w:val="0"/>
          <w:numId w:val="131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52DC1587" w14:textId="77777777" w:rsidR="00C10294" w:rsidRPr="00B611F5" w:rsidRDefault="00C10294" w:rsidP="00C10294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032B9ED" w14:textId="77777777" w:rsidR="00C10294" w:rsidRPr="003F6446" w:rsidRDefault="00C10294" w:rsidP="00C1029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513A9CB" w14:textId="77777777" w:rsidR="00C10294" w:rsidRPr="003F6446" w:rsidRDefault="00C10294" w:rsidP="00C1029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E658B6B" w14:textId="77777777" w:rsidR="00C10294" w:rsidRDefault="00C10294" w:rsidP="00C1029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08A243F8" w14:textId="77777777" w:rsidR="00C10294" w:rsidRPr="003F6446" w:rsidRDefault="00C10294" w:rsidP="00C1029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54162821" w14:textId="77777777" w:rsidR="00C10294" w:rsidRDefault="00C10294" w:rsidP="00C1029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10E6C2D" w14:textId="77777777" w:rsidR="00C10294" w:rsidRPr="00D34042" w:rsidRDefault="00C10294" w:rsidP="00C1029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5158F3A8" w14:textId="77777777" w:rsidR="00C10294" w:rsidRDefault="00C10294" w:rsidP="00C1029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F127EB7" w14:textId="0F9032CB" w:rsidR="00284362" w:rsidRDefault="00284362" w:rsidP="00284362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393FCA9" w14:textId="77777777" w:rsidR="00284362" w:rsidRPr="00B42D9D" w:rsidRDefault="00284362" w:rsidP="0028436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F50B27D" w14:textId="32D71F6C" w:rsidR="00284362" w:rsidRPr="00BE7FA5" w:rsidRDefault="00606242" w:rsidP="00606242">
      <w:pPr>
        <w:jc w:val="center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15  - TEST do wykrywania antygenów rozpuszczalnych i do szybkiej diagnostyki najczęściej hodowanych patogenów 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84362" w:rsidRPr="001A7732" w14:paraId="7FFA0ED2" w14:textId="77777777" w:rsidTr="00154213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501B" w14:textId="77777777" w:rsidR="00284362" w:rsidRPr="001A7732" w:rsidRDefault="00284362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84362" w:rsidRPr="001A7732" w14:paraId="1CB6F5A0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786" w14:textId="77777777" w:rsidR="00284362" w:rsidRPr="001A7732" w:rsidRDefault="00284362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5E0F2FD7" w14:textId="77777777" w:rsidR="00606242" w:rsidRPr="00BE7FA5" w:rsidRDefault="00606242" w:rsidP="00606242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TEST do wykrywania antygenów rozpuszczalnych i do szybkiej diagnostyki najczęściej hodowanych patogenów  /badania manualne/ (N.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meningitidis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A, C, Y/W 135, B/E. Coli K1,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Haemophilus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influenzae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b,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Streptococcus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pneumoniae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,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Streptococcus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B)  z płynu mózgowo-rdzeniowego, surowicy krwi,  oznaczania przynależności grupowej szczepów bakterii wyizolowanych na podłożu agarowym</w:t>
      </w:r>
    </w:p>
    <w:p w14:paraId="31F9BBB7" w14:textId="5EAB5C10" w:rsidR="00284362" w:rsidRPr="00606242" w:rsidRDefault="00606242" w:rsidP="00284362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Odczynniki muszą mieć termin ważności od 1 roku do 1,5 roku od daty dostarczenia do laboratorium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2410"/>
        <w:gridCol w:w="1134"/>
        <w:gridCol w:w="1701"/>
        <w:gridCol w:w="1276"/>
        <w:gridCol w:w="1417"/>
        <w:gridCol w:w="1701"/>
        <w:gridCol w:w="1418"/>
      </w:tblGrid>
      <w:tr w:rsidR="00284362" w:rsidRPr="004857B6" w14:paraId="2C9336C8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324FC" w14:textId="77777777" w:rsidR="00284362" w:rsidRPr="00CF78AB" w:rsidRDefault="00284362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EB8A8" w14:textId="3DE62105" w:rsidR="00284362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284362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C818" w14:textId="77777777" w:rsidR="00284362" w:rsidRPr="00344552" w:rsidRDefault="00284362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09FF" w14:textId="77777777" w:rsidR="00284362" w:rsidRPr="00AC0B83" w:rsidRDefault="0028436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6E34" w14:textId="77777777" w:rsidR="00284362" w:rsidRPr="00AC0B83" w:rsidRDefault="0028436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9063" w14:textId="77777777" w:rsidR="00284362" w:rsidRPr="00AC0B83" w:rsidRDefault="0028436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1B74" w14:textId="77777777" w:rsidR="00284362" w:rsidRDefault="0028436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6B503C9" w14:textId="77777777" w:rsidR="00284362" w:rsidRPr="00AC0B83" w:rsidRDefault="0028436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1D46" w14:textId="77777777" w:rsidR="00284362" w:rsidRPr="00AC0B83" w:rsidRDefault="0028436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C597" w14:textId="77777777" w:rsidR="00284362" w:rsidRDefault="0028436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284362" w:rsidRPr="00CF78AB" w14:paraId="31A89AC6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95320" w14:textId="77777777" w:rsidR="00284362" w:rsidRPr="00CF78AB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6BC81" w14:textId="77777777" w:rsidR="00284362" w:rsidRPr="00CF78AB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7E73" w14:textId="77777777" w:rsidR="00284362" w:rsidRPr="00CF78AB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D699" w14:textId="77777777" w:rsidR="00284362" w:rsidRPr="00CF78AB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76BC" w14:textId="77777777" w:rsidR="00284362" w:rsidRPr="00CF78AB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EB40" w14:textId="77777777" w:rsidR="00284362" w:rsidRPr="00CF78AB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F840" w14:textId="77777777" w:rsidR="00284362" w:rsidRPr="00CF78AB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8EC8" w14:textId="77777777" w:rsidR="00284362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7F33" w14:textId="77777777" w:rsidR="00284362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4760D4" w:rsidRPr="00CF78AB" w14:paraId="54231BDA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67034" w14:textId="77777777" w:rsidR="004760D4" w:rsidRPr="009672DC" w:rsidRDefault="004760D4" w:rsidP="004760D4">
            <w:pPr>
              <w:pStyle w:val="Akapitzlist"/>
              <w:numPr>
                <w:ilvl w:val="0"/>
                <w:numId w:val="132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B3F4D" w14:textId="15BE775B" w:rsidR="004760D4" w:rsidRPr="00FD76BB" w:rsidRDefault="004760D4" w:rsidP="004760D4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test do bakteryjnej diagnostyki antygenów z surowicy oraz płynu mózgowo-rdzeniowego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4098" w14:textId="77777777" w:rsidR="004760D4" w:rsidRPr="00CF78AB" w:rsidRDefault="004760D4" w:rsidP="004760D4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D5F7" w14:textId="253627DB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200 </w:t>
            </w:r>
            <w:proofErr w:type="spellStart"/>
            <w:r w:rsidRPr="009A7D75">
              <w:rPr>
                <w:rFonts w:ascii="Neo Sans Pro" w:hAnsi="Neo Sans Pro"/>
                <w:sz w:val="22"/>
                <w:szCs w:val="22"/>
              </w:rPr>
              <w:t>ozn</w:t>
            </w:r>
            <w:proofErr w:type="spellEnd"/>
            <w:r w:rsidRPr="009A7D75">
              <w:rPr>
                <w:rFonts w:ascii="Neo Sans Pro" w:hAnsi="Neo Sans Pro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6143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1CD4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FAE2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9256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A5BE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760D4" w:rsidRPr="00CF78AB" w14:paraId="55A0D8B8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F8940" w14:textId="77777777" w:rsidR="004760D4" w:rsidRPr="009672DC" w:rsidRDefault="004760D4" w:rsidP="004760D4">
            <w:pPr>
              <w:pStyle w:val="Akapitzlist"/>
              <w:numPr>
                <w:ilvl w:val="0"/>
                <w:numId w:val="132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144C6" w14:textId="46F59A4D" w:rsidR="004760D4" w:rsidRPr="00FD76BB" w:rsidRDefault="004760D4" w:rsidP="004760D4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Rozcieńczalnik do surowicy 1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op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= 10 ml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48AF" w14:textId="77777777" w:rsidR="004760D4" w:rsidRPr="00CF78AB" w:rsidRDefault="004760D4" w:rsidP="004760D4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1280" w14:textId="29A3B030" w:rsidR="004760D4" w:rsidRDefault="004760D4" w:rsidP="004760D4">
            <w:pPr>
              <w:jc w:val="center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6 op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A9CB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A843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F22D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680A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0A3F" w14:textId="77777777" w:rsidR="004760D4" w:rsidRDefault="004760D4" w:rsidP="004760D4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84362" w:rsidRPr="00CF78AB" w14:paraId="2AF34638" w14:textId="77777777" w:rsidTr="00154213">
        <w:trPr>
          <w:trHeight w:val="8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04C04" w14:textId="77777777" w:rsidR="00284362" w:rsidRPr="009672DC" w:rsidRDefault="00284362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1CC7" w14:textId="77777777" w:rsidR="00284362" w:rsidRDefault="00284362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EAA3" w14:textId="77777777" w:rsidR="00284362" w:rsidRDefault="0028436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6214" w14:textId="77777777" w:rsidR="00284362" w:rsidRDefault="00284362" w:rsidP="009C53D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84A3" w14:textId="77777777" w:rsidR="00284362" w:rsidRDefault="00284362" w:rsidP="00154213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51D9A67D" w14:textId="77777777" w:rsidR="00284362" w:rsidRPr="00C40260" w:rsidRDefault="00284362" w:rsidP="00284362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25D4E294" w14:textId="77777777" w:rsidR="00284362" w:rsidRPr="00C40260" w:rsidRDefault="00284362" w:rsidP="004760D4">
      <w:pPr>
        <w:numPr>
          <w:ilvl w:val="0"/>
          <w:numId w:val="133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73050115" w14:textId="77777777" w:rsidR="00284362" w:rsidRPr="00B611F5" w:rsidRDefault="00284362" w:rsidP="004760D4">
      <w:pPr>
        <w:numPr>
          <w:ilvl w:val="0"/>
          <w:numId w:val="133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2207811C" w14:textId="77777777" w:rsidR="00284362" w:rsidRPr="00B611F5" w:rsidRDefault="00284362" w:rsidP="00284362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14F0DA07" w14:textId="77777777" w:rsidR="00284362" w:rsidRPr="003F6446" w:rsidRDefault="00284362" w:rsidP="0028436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6E903A0" w14:textId="77777777" w:rsidR="00284362" w:rsidRPr="003F6446" w:rsidRDefault="00284362" w:rsidP="0028436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43CFD18" w14:textId="77777777" w:rsidR="00284362" w:rsidRDefault="00284362" w:rsidP="0028436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12C6782F" w14:textId="77777777" w:rsidR="00284362" w:rsidRPr="003F6446" w:rsidRDefault="00284362" w:rsidP="0028436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62FD5D37" w14:textId="77777777" w:rsidR="00284362" w:rsidRDefault="00284362" w:rsidP="0028436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2CEE0563" w14:textId="77777777" w:rsidR="00284362" w:rsidRDefault="00284362" w:rsidP="00284362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42516ADA" w14:textId="77777777" w:rsidR="00284362" w:rsidRDefault="00284362" w:rsidP="00284362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563067A2" w14:textId="5AC5C986" w:rsidR="00154213" w:rsidRDefault="00154213" w:rsidP="0015421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A04A4B8" w14:textId="77777777" w:rsidR="00154213" w:rsidRPr="00B42D9D" w:rsidRDefault="00154213" w:rsidP="00154213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FDADC61" w14:textId="77777777" w:rsidR="00154213" w:rsidRPr="00BE7FA5" w:rsidRDefault="00154213" w:rsidP="00154213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16 - PODŁOŻA TRANSPORTOWE /badania manualne/</w:t>
      </w:r>
    </w:p>
    <w:p w14:paraId="3F2FEBC7" w14:textId="24E0F44F" w:rsidR="00154213" w:rsidRPr="00BE7FA5" w:rsidRDefault="00154213" w:rsidP="00154213">
      <w:pPr>
        <w:jc w:val="center"/>
        <w:rPr>
          <w:rFonts w:ascii="Neo Sans Pro" w:hAnsi="Neo Sans Pro"/>
          <w:sz w:val="22"/>
          <w:szCs w:val="22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54213" w:rsidRPr="001A7732" w14:paraId="21D9E1C9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0F54" w14:textId="77777777" w:rsidR="00154213" w:rsidRPr="001A7732" w:rsidRDefault="00154213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54213" w:rsidRPr="001A7732" w14:paraId="22E08E9F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8E72" w14:textId="77777777" w:rsidR="00154213" w:rsidRPr="001A7732" w:rsidRDefault="00154213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035EDE3F" w14:textId="07663AFC" w:rsidR="00154213" w:rsidRPr="00606242" w:rsidRDefault="003527C5" w:rsidP="00154213">
      <w:pPr>
        <w:jc w:val="both"/>
        <w:rPr>
          <w:rFonts w:ascii="Neo Sans Pro" w:hAnsi="Neo Sans Pro"/>
          <w:b/>
          <w:bCs/>
          <w:sz w:val="22"/>
          <w:szCs w:val="22"/>
        </w:rPr>
      </w:pPr>
      <w:bookmarkStart w:id="2" w:name="_Hlk225505948"/>
      <w:r w:rsidRPr="00BE7FA5">
        <w:rPr>
          <w:rFonts w:ascii="Neo Sans Pro" w:hAnsi="Neo Sans Pro"/>
          <w:b/>
          <w:bCs/>
          <w:sz w:val="22"/>
          <w:szCs w:val="22"/>
        </w:rPr>
        <w:t>Podłoża muszą mieć termin ważności min. 5 miesięcy od daty dostarczenia do laboratorium</w:t>
      </w:r>
      <w:bookmarkEnd w:id="2"/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2410"/>
        <w:gridCol w:w="1134"/>
        <w:gridCol w:w="1701"/>
        <w:gridCol w:w="1276"/>
        <w:gridCol w:w="1417"/>
        <w:gridCol w:w="1701"/>
        <w:gridCol w:w="1418"/>
      </w:tblGrid>
      <w:tr w:rsidR="00154213" w:rsidRPr="004857B6" w14:paraId="0C817809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0C737" w14:textId="77777777" w:rsidR="00154213" w:rsidRPr="00CF78AB" w:rsidRDefault="00154213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768E4" w14:textId="11722CDF" w:rsidR="00154213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154213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B97C" w14:textId="77777777" w:rsidR="00154213" w:rsidRPr="00344552" w:rsidRDefault="00154213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AEE7" w14:textId="77777777" w:rsidR="00154213" w:rsidRPr="00AC0B83" w:rsidRDefault="00154213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9A47" w14:textId="77777777" w:rsidR="00154213" w:rsidRPr="00AC0B83" w:rsidRDefault="00154213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5EC5" w14:textId="77777777" w:rsidR="00154213" w:rsidRPr="00AC0B83" w:rsidRDefault="00154213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A8A0" w14:textId="77777777" w:rsidR="00154213" w:rsidRDefault="00154213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0979BBAC" w14:textId="77777777" w:rsidR="00154213" w:rsidRPr="00AC0B83" w:rsidRDefault="00154213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7C25" w14:textId="77777777" w:rsidR="00154213" w:rsidRPr="00AC0B83" w:rsidRDefault="00154213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55EF" w14:textId="77777777" w:rsidR="00154213" w:rsidRDefault="00154213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154213" w:rsidRPr="00CF78AB" w14:paraId="084A9D2C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6AC50" w14:textId="77777777" w:rsidR="00154213" w:rsidRPr="00CF78AB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D57FE" w14:textId="77777777" w:rsidR="00154213" w:rsidRPr="00CF78AB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B0CB" w14:textId="77777777" w:rsidR="00154213" w:rsidRPr="00CF78AB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4FF5" w14:textId="77777777" w:rsidR="00154213" w:rsidRPr="00CF78AB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5FB8" w14:textId="77777777" w:rsidR="00154213" w:rsidRPr="00CF78AB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D709" w14:textId="77777777" w:rsidR="00154213" w:rsidRPr="00CF78AB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28CC" w14:textId="77777777" w:rsidR="00154213" w:rsidRPr="00CF78AB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DA3F" w14:textId="77777777" w:rsidR="00154213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8F4F" w14:textId="77777777" w:rsidR="00154213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154213" w:rsidRPr="00CF78AB" w14:paraId="279D512A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C61CC" w14:textId="77777777" w:rsidR="00154213" w:rsidRPr="009672DC" w:rsidRDefault="00154213" w:rsidP="0006432D">
            <w:pPr>
              <w:pStyle w:val="Akapitzlist"/>
              <w:numPr>
                <w:ilvl w:val="0"/>
                <w:numId w:val="132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0AD86" w14:textId="77777777" w:rsidR="00154213" w:rsidRPr="00FD76BB" w:rsidRDefault="00154213" w:rsidP="0006432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test do bakteryjnej diagnostyki antygenów z surowicy oraz płynu mózgowo-rdzeniowego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9C0F" w14:textId="77777777" w:rsidR="00154213" w:rsidRPr="00CF78AB" w:rsidRDefault="00154213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D5FF" w14:textId="22EB4D60" w:rsidR="00154213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>3000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7CDE" w14:textId="77777777" w:rsidR="00154213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1356" w14:textId="77777777" w:rsidR="00154213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970B" w14:textId="77777777" w:rsidR="00154213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78CF" w14:textId="77777777" w:rsidR="00154213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61B0" w14:textId="77777777" w:rsidR="00154213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54213" w:rsidRPr="00CF78AB" w14:paraId="36BD6556" w14:textId="77777777" w:rsidTr="0006432D">
        <w:trPr>
          <w:trHeight w:val="8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48F0E" w14:textId="77777777" w:rsidR="00154213" w:rsidRPr="009672DC" w:rsidRDefault="00154213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0F24" w14:textId="77777777" w:rsidR="00154213" w:rsidRDefault="00154213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7FB7" w14:textId="77777777" w:rsidR="00154213" w:rsidRDefault="00154213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6CB2" w14:textId="77777777" w:rsidR="00154213" w:rsidRDefault="00154213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9AA4" w14:textId="77777777" w:rsidR="00154213" w:rsidRDefault="00154213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1AE57354" w14:textId="77777777" w:rsidR="00154213" w:rsidRPr="00C40260" w:rsidRDefault="00154213" w:rsidP="00154213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F86243F" w14:textId="77777777" w:rsidR="00154213" w:rsidRPr="00C40260" w:rsidRDefault="00154213" w:rsidP="003527C5">
      <w:pPr>
        <w:numPr>
          <w:ilvl w:val="0"/>
          <w:numId w:val="134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082970B6" w14:textId="77777777" w:rsidR="00154213" w:rsidRPr="00B611F5" w:rsidRDefault="00154213" w:rsidP="003527C5">
      <w:pPr>
        <w:numPr>
          <w:ilvl w:val="0"/>
          <w:numId w:val="134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38D5B848" w14:textId="77777777" w:rsidR="00154213" w:rsidRPr="00B611F5" w:rsidRDefault="00154213" w:rsidP="00154213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A0B648A" w14:textId="77777777" w:rsidR="00154213" w:rsidRPr="003F6446" w:rsidRDefault="00154213" w:rsidP="0015421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21CFFCA" w14:textId="77777777" w:rsidR="00154213" w:rsidRPr="003F6446" w:rsidRDefault="00154213" w:rsidP="0015421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D8DB363" w14:textId="77777777" w:rsidR="00154213" w:rsidRDefault="00154213" w:rsidP="0015421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027AFFC" w14:textId="77777777" w:rsidR="00154213" w:rsidRPr="003F6446" w:rsidRDefault="00154213" w:rsidP="0015421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1D973A47" w14:textId="77777777" w:rsidR="00154213" w:rsidRDefault="00154213" w:rsidP="0015421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DA38691" w14:textId="77777777" w:rsidR="00154213" w:rsidRDefault="00154213" w:rsidP="00154213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156E3B2D" w14:textId="77777777" w:rsidR="00154213" w:rsidRDefault="00154213" w:rsidP="00154213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A856B58" w14:textId="77777777" w:rsidR="005B2EAD" w:rsidRDefault="005B2EAD" w:rsidP="005B2EAD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4CBF501B" w14:textId="1F7374F1" w:rsidR="003527C5" w:rsidRDefault="003527C5" w:rsidP="003527C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4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270F220" w14:textId="77777777" w:rsidR="003527C5" w:rsidRPr="00B42D9D" w:rsidRDefault="003527C5" w:rsidP="003527C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43EF7655" w14:textId="77777777" w:rsidR="003A7126" w:rsidRPr="00BE7FA5" w:rsidRDefault="003A7126" w:rsidP="003A7126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17 – Saszetki do wytworzenia specjalnych warunków hodowli dla drobnoustrojów/badania manualne/</w:t>
      </w:r>
    </w:p>
    <w:p w14:paraId="271AFE50" w14:textId="77777777" w:rsidR="003527C5" w:rsidRPr="00BE7FA5" w:rsidRDefault="003527C5" w:rsidP="003527C5">
      <w:pPr>
        <w:jc w:val="center"/>
        <w:rPr>
          <w:rFonts w:ascii="Neo Sans Pro" w:hAnsi="Neo Sans Pro"/>
          <w:sz w:val="22"/>
          <w:szCs w:val="22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3527C5" w:rsidRPr="001A7732" w14:paraId="4662FF15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1AE1" w14:textId="77777777" w:rsidR="003527C5" w:rsidRPr="001A7732" w:rsidRDefault="003527C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3527C5" w:rsidRPr="001A7732" w14:paraId="6A21CEA3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E32" w14:textId="77777777" w:rsidR="003527C5" w:rsidRPr="001A7732" w:rsidRDefault="003527C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41D15AE1" w14:textId="15C94C2F" w:rsidR="003A7126" w:rsidRPr="00606242" w:rsidRDefault="003A7126" w:rsidP="003527C5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Odczynniki muszą mieć termin ważności min. 6 miesięcy od daty dostarczenia do laboratorium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2410"/>
        <w:gridCol w:w="1134"/>
        <w:gridCol w:w="1701"/>
        <w:gridCol w:w="1276"/>
        <w:gridCol w:w="1417"/>
        <w:gridCol w:w="1701"/>
        <w:gridCol w:w="1418"/>
      </w:tblGrid>
      <w:tr w:rsidR="003527C5" w:rsidRPr="004857B6" w14:paraId="44EFD783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84C62" w14:textId="77777777" w:rsidR="003527C5" w:rsidRPr="00CF78AB" w:rsidRDefault="003527C5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746A2" w14:textId="26D9438A" w:rsidR="003527C5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3527C5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9894" w14:textId="77777777" w:rsidR="003527C5" w:rsidRPr="00344552" w:rsidRDefault="003527C5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5CE8" w14:textId="77777777" w:rsidR="003527C5" w:rsidRPr="00AC0B83" w:rsidRDefault="003527C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DC91" w14:textId="77777777" w:rsidR="003527C5" w:rsidRPr="00AC0B83" w:rsidRDefault="003527C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6790" w14:textId="77777777" w:rsidR="003527C5" w:rsidRPr="00AC0B83" w:rsidRDefault="003527C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E4B0" w14:textId="77777777" w:rsidR="003527C5" w:rsidRDefault="003527C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1D342AED" w14:textId="77777777" w:rsidR="003527C5" w:rsidRPr="00AC0B83" w:rsidRDefault="003527C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8AA7" w14:textId="77777777" w:rsidR="003527C5" w:rsidRPr="00AC0B83" w:rsidRDefault="003527C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3096" w14:textId="77777777" w:rsidR="003527C5" w:rsidRDefault="003527C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3527C5" w:rsidRPr="00CF78AB" w14:paraId="67044EBF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BA185" w14:textId="77777777" w:rsidR="003527C5" w:rsidRPr="00CF78AB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0387E" w14:textId="77777777" w:rsidR="003527C5" w:rsidRPr="00CF78AB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1710" w14:textId="77777777" w:rsidR="003527C5" w:rsidRPr="00CF78AB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79C2" w14:textId="77777777" w:rsidR="003527C5" w:rsidRPr="00CF78AB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E31D" w14:textId="77777777" w:rsidR="003527C5" w:rsidRPr="00CF78AB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AEFE" w14:textId="77777777" w:rsidR="003527C5" w:rsidRPr="00CF78AB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2FD9" w14:textId="77777777" w:rsidR="003527C5" w:rsidRPr="00CF78AB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6F0C" w14:textId="77777777" w:rsidR="003527C5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09AF" w14:textId="77777777" w:rsidR="003527C5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F645E5" w:rsidRPr="00CF78AB" w14:paraId="58CD78BD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DDCDD" w14:textId="77777777" w:rsidR="00F645E5" w:rsidRPr="009672DC" w:rsidRDefault="00F645E5" w:rsidP="00F645E5">
            <w:pPr>
              <w:pStyle w:val="Akapitzlist"/>
              <w:numPr>
                <w:ilvl w:val="0"/>
                <w:numId w:val="135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EDE34" w14:textId="12958028" w:rsidR="00F645E5" w:rsidRPr="00FD76BB" w:rsidRDefault="00F645E5" w:rsidP="00F645E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Saszetki do wytworzenia hodowli w warunkach CO2  na 1 – 4 płytki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Petriego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o śr. 9 cm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5B83" w14:textId="77777777" w:rsidR="00F645E5" w:rsidRPr="00CF78AB" w:rsidRDefault="00F645E5" w:rsidP="00F645E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9CA3" w14:textId="0B72369B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F05B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B66A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D4F3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6351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E9A1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645E5" w:rsidRPr="00CF78AB" w14:paraId="5551BBB1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6A22E" w14:textId="77777777" w:rsidR="00F645E5" w:rsidRPr="009672DC" w:rsidRDefault="00F645E5" w:rsidP="00F645E5">
            <w:pPr>
              <w:pStyle w:val="Akapitzlist"/>
              <w:numPr>
                <w:ilvl w:val="0"/>
                <w:numId w:val="135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8873E" w14:textId="0C624C4F" w:rsidR="00F645E5" w:rsidRPr="00FD76BB" w:rsidRDefault="00F645E5" w:rsidP="00F645E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Saszetki do wytworzenia hodowli w warunkach beztlenowych  na 1 – 4 płytki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Petriego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o śr. 9 cm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28C5" w14:textId="77777777" w:rsidR="00F645E5" w:rsidRPr="00CF78AB" w:rsidRDefault="00F645E5" w:rsidP="00F645E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DFD7" w14:textId="37A57D2D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FF84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3E92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5C28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1A69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0A9A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645E5" w:rsidRPr="00CF78AB" w14:paraId="379097D5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52F90" w14:textId="77777777" w:rsidR="00F645E5" w:rsidRPr="009672DC" w:rsidRDefault="00F645E5" w:rsidP="00F645E5">
            <w:pPr>
              <w:pStyle w:val="Akapitzlist"/>
              <w:numPr>
                <w:ilvl w:val="0"/>
                <w:numId w:val="135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E5611" w14:textId="32163B02" w:rsidR="00F645E5" w:rsidRPr="00FD76BB" w:rsidRDefault="00F645E5" w:rsidP="00F645E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Saszetki do wytworzenia hodowli w warunkach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mikroaerofilnych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na 1 – 4 płytki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Petriego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o śr. 9 cm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B134" w14:textId="77777777" w:rsidR="00F645E5" w:rsidRPr="00CF78AB" w:rsidRDefault="00F645E5" w:rsidP="00F645E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F3D4" w14:textId="62BFFFE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E0FC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FCA4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D1EF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73B2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6483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645E5" w:rsidRPr="00CF78AB" w14:paraId="00355015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1E441" w14:textId="77777777" w:rsidR="00F645E5" w:rsidRPr="009672DC" w:rsidRDefault="00F645E5" w:rsidP="00F645E5">
            <w:pPr>
              <w:pStyle w:val="Akapitzlist"/>
              <w:numPr>
                <w:ilvl w:val="0"/>
                <w:numId w:val="135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E78DE" w14:textId="19E27A12" w:rsidR="00F645E5" w:rsidRPr="00FD76BB" w:rsidRDefault="00F645E5" w:rsidP="00F645E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Torebki foliowe do hodowli o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poj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1 – 4 płytek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Petriego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o śr. 9 cm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9BAA" w14:textId="77777777" w:rsidR="00F645E5" w:rsidRPr="00CF78AB" w:rsidRDefault="00F645E5" w:rsidP="00F645E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9962" w14:textId="7AC9264B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3000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0929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4B73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67A7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224C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9307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645E5" w:rsidRPr="00CF78AB" w14:paraId="44233722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74620" w14:textId="77777777" w:rsidR="00F645E5" w:rsidRPr="009672DC" w:rsidRDefault="00F645E5" w:rsidP="00F645E5">
            <w:pPr>
              <w:pStyle w:val="Akapitzlist"/>
              <w:numPr>
                <w:ilvl w:val="0"/>
                <w:numId w:val="135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A0A53" w14:textId="2071BCD0" w:rsidR="00F645E5" w:rsidRPr="00FD76BB" w:rsidRDefault="00F645E5" w:rsidP="00F645E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Klipsy uszczelniające to woreczków do atmosfery beztlenowej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DDAF" w14:textId="77777777" w:rsidR="00F645E5" w:rsidRPr="00CF78AB" w:rsidRDefault="00F645E5" w:rsidP="00F645E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39A5" w14:textId="11CF023C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5C2F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70D6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7BAA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EBE5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8072" w14:textId="77777777" w:rsidR="00F645E5" w:rsidRDefault="00F645E5" w:rsidP="00F645E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27C5" w:rsidRPr="00CF78AB" w14:paraId="054147FB" w14:textId="77777777" w:rsidTr="0006432D">
        <w:trPr>
          <w:trHeight w:val="8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DCDCA" w14:textId="77777777" w:rsidR="003527C5" w:rsidRPr="009672DC" w:rsidRDefault="003527C5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A424" w14:textId="77777777" w:rsidR="003527C5" w:rsidRDefault="003527C5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9FD1" w14:textId="77777777" w:rsidR="003527C5" w:rsidRDefault="003527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EB3D" w14:textId="77777777" w:rsidR="003527C5" w:rsidRDefault="003527C5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8CF5" w14:textId="77777777" w:rsidR="003527C5" w:rsidRDefault="003527C5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4732BC5" w14:textId="77777777" w:rsidR="003527C5" w:rsidRPr="00C40260" w:rsidRDefault="003527C5" w:rsidP="003527C5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4162F843" w14:textId="77777777" w:rsidR="003527C5" w:rsidRPr="00C40260" w:rsidRDefault="003527C5" w:rsidP="00F645E5">
      <w:pPr>
        <w:numPr>
          <w:ilvl w:val="0"/>
          <w:numId w:val="136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0CDAF810" w14:textId="77777777" w:rsidR="003527C5" w:rsidRPr="00B611F5" w:rsidRDefault="003527C5" w:rsidP="00F645E5">
      <w:pPr>
        <w:numPr>
          <w:ilvl w:val="0"/>
          <w:numId w:val="136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476B297F" w14:textId="77777777" w:rsidR="003527C5" w:rsidRPr="00B611F5" w:rsidRDefault="003527C5" w:rsidP="003527C5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523C300" w14:textId="77777777" w:rsidR="003527C5" w:rsidRPr="003F6446" w:rsidRDefault="003527C5" w:rsidP="003527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7FCDD58" w14:textId="77777777" w:rsidR="003527C5" w:rsidRPr="003F6446" w:rsidRDefault="003527C5" w:rsidP="003527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AC46D09" w14:textId="77777777" w:rsidR="003527C5" w:rsidRDefault="003527C5" w:rsidP="003527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1C97B3AF" w14:textId="77777777" w:rsidR="003527C5" w:rsidRPr="003F6446" w:rsidRDefault="003527C5" w:rsidP="003527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02D50A02" w14:textId="77777777" w:rsidR="003527C5" w:rsidRDefault="003527C5" w:rsidP="003527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1EDA281" w14:textId="77777777" w:rsidR="003527C5" w:rsidRDefault="003527C5" w:rsidP="003527C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547FF60C" w14:textId="77777777" w:rsidR="003527C5" w:rsidRDefault="003527C5" w:rsidP="003527C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lastRenderedPageBreak/>
        <w:t>(podpis)</w:t>
      </w:r>
    </w:p>
    <w:p w14:paraId="396FF369" w14:textId="77777777" w:rsidR="005B2EAD" w:rsidRDefault="005B2EAD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31FD6EAD" w14:textId="3781038A" w:rsidR="0090106E" w:rsidRDefault="0090106E" w:rsidP="0090106E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5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28BC11B" w14:textId="77777777" w:rsidR="0090106E" w:rsidRPr="00B42D9D" w:rsidRDefault="0090106E" w:rsidP="0090106E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1640A9D" w14:textId="4ECE91C4" w:rsidR="0090106E" w:rsidRPr="00BE7FA5" w:rsidRDefault="0090106E" w:rsidP="0090106E">
      <w:pPr>
        <w:jc w:val="center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Część NR 18 – Zestaw kolorymetryczny do wykrywania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karbapenemaz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>.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90106E" w:rsidRPr="001A7732" w14:paraId="4265CD28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E6FF" w14:textId="77777777" w:rsidR="0090106E" w:rsidRPr="001A7732" w:rsidRDefault="0090106E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90106E" w:rsidRPr="001A7732" w14:paraId="7BBA6AA0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5AF6" w14:textId="77777777" w:rsidR="0090106E" w:rsidRPr="001A7732" w:rsidRDefault="0090106E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39998578" w14:textId="65BAFDB8" w:rsidR="0090106E" w:rsidRDefault="0090106E" w:rsidP="0090106E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5DE26348" w14:textId="77777777" w:rsidR="0090106E" w:rsidRPr="00BE7FA5" w:rsidRDefault="0090106E" w:rsidP="0090106E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Test kolorymetryczny ,jakościowy do  wykrywania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karbapenemaz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u bakterii m.in.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Enterobacteriaceae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,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Acinetobacter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spp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. ,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Pseudomonas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spp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.  Oparty na metodzie . Zestawy kompletne. Czułość testu nie mniejsza niż 98%, specyficzność testu nie niższa niż 97% . Testy muszą mieć termin ważności min. 6 miesięcy od daty dostarczenia do laboratorium. </w:t>
      </w:r>
    </w:p>
    <w:p w14:paraId="2988FFF6" w14:textId="77777777" w:rsidR="0090106E" w:rsidRPr="00606242" w:rsidRDefault="0090106E" w:rsidP="0090106E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2410"/>
        <w:gridCol w:w="1134"/>
        <w:gridCol w:w="1701"/>
        <w:gridCol w:w="1276"/>
        <w:gridCol w:w="1417"/>
        <w:gridCol w:w="1701"/>
        <w:gridCol w:w="1418"/>
      </w:tblGrid>
      <w:tr w:rsidR="0090106E" w:rsidRPr="004857B6" w14:paraId="75A37125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2247C" w14:textId="77777777" w:rsidR="0090106E" w:rsidRPr="00CF78AB" w:rsidRDefault="0090106E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E855C" w14:textId="4F55233B" w:rsidR="0090106E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90106E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EBDE" w14:textId="77777777" w:rsidR="0090106E" w:rsidRPr="00344552" w:rsidRDefault="0090106E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8E7F" w14:textId="77777777" w:rsidR="0090106E" w:rsidRPr="00AC0B83" w:rsidRDefault="0090106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78BA" w14:textId="77777777" w:rsidR="0090106E" w:rsidRPr="00AC0B83" w:rsidRDefault="0090106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4232" w14:textId="77777777" w:rsidR="0090106E" w:rsidRPr="00AC0B83" w:rsidRDefault="0090106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7512" w14:textId="77777777" w:rsidR="0090106E" w:rsidRDefault="0090106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5020595" w14:textId="77777777" w:rsidR="0090106E" w:rsidRPr="00AC0B83" w:rsidRDefault="0090106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215C" w14:textId="77777777" w:rsidR="0090106E" w:rsidRPr="00AC0B83" w:rsidRDefault="0090106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A68E" w14:textId="77777777" w:rsidR="0090106E" w:rsidRDefault="0090106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90106E" w:rsidRPr="00CF78AB" w14:paraId="71225AA1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8974C" w14:textId="77777777" w:rsidR="0090106E" w:rsidRPr="00CF78AB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10605" w14:textId="77777777" w:rsidR="0090106E" w:rsidRPr="00CF78AB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A544" w14:textId="77777777" w:rsidR="0090106E" w:rsidRPr="00CF78AB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E510" w14:textId="77777777" w:rsidR="0090106E" w:rsidRPr="00CF78AB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7BF7" w14:textId="77777777" w:rsidR="0090106E" w:rsidRPr="00CF78AB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94D0" w14:textId="77777777" w:rsidR="0090106E" w:rsidRPr="00CF78AB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C07D" w14:textId="77777777" w:rsidR="0090106E" w:rsidRPr="00CF78AB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357A" w14:textId="77777777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80C1" w14:textId="77777777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90106E" w:rsidRPr="00CF78AB" w14:paraId="7D749C1C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BCF9E" w14:textId="77777777" w:rsidR="0090106E" w:rsidRPr="009672DC" w:rsidRDefault="0090106E" w:rsidP="002B457B">
            <w:pPr>
              <w:pStyle w:val="Akapitzlist"/>
              <w:numPr>
                <w:ilvl w:val="0"/>
                <w:numId w:val="137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8C76D" w14:textId="36CC3467" w:rsidR="0090106E" w:rsidRPr="00FD76BB" w:rsidRDefault="001D2A89" w:rsidP="0006432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Zestaw do wykrywania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karbapenemaz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7111" w14:textId="77777777" w:rsidR="0090106E" w:rsidRPr="00CF78AB" w:rsidRDefault="0090106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9C86" w14:textId="4D41D9D8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1000 </w:t>
            </w:r>
            <w:r w:rsidR="001D2A89">
              <w:rPr>
                <w:rFonts w:ascii="Neo Sans Pro" w:hAnsi="Neo Sans Pro"/>
                <w:sz w:val="22"/>
                <w:szCs w:val="22"/>
              </w:rPr>
              <w:t>oznaczeń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AA8D" w14:textId="77777777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D651" w14:textId="77777777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94E7" w14:textId="77777777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3398" w14:textId="77777777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013E" w14:textId="77777777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0106E" w:rsidRPr="00CF78AB" w14:paraId="5726D19F" w14:textId="77777777" w:rsidTr="0006432D">
        <w:trPr>
          <w:trHeight w:val="8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4F3F2" w14:textId="77777777" w:rsidR="0090106E" w:rsidRPr="009672DC" w:rsidRDefault="0090106E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553F" w14:textId="77777777" w:rsidR="0090106E" w:rsidRDefault="0090106E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0C8D" w14:textId="77777777" w:rsidR="0090106E" w:rsidRDefault="0090106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860B" w14:textId="77777777" w:rsidR="0090106E" w:rsidRDefault="0090106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218D" w14:textId="77777777" w:rsidR="0090106E" w:rsidRDefault="0090106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0744B1D5" w14:textId="77777777" w:rsidR="0090106E" w:rsidRPr="00C40260" w:rsidRDefault="0090106E" w:rsidP="0090106E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7166EF86" w14:textId="77777777" w:rsidR="0090106E" w:rsidRPr="00C40260" w:rsidRDefault="0090106E" w:rsidP="000A24A5">
      <w:pPr>
        <w:numPr>
          <w:ilvl w:val="0"/>
          <w:numId w:val="138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14FFDBE5" w14:textId="77777777" w:rsidR="0090106E" w:rsidRPr="00B611F5" w:rsidRDefault="0090106E" w:rsidP="000A24A5">
      <w:pPr>
        <w:numPr>
          <w:ilvl w:val="0"/>
          <w:numId w:val="138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36A3AF8B" w14:textId="77777777" w:rsidR="0090106E" w:rsidRPr="00B611F5" w:rsidRDefault="0090106E" w:rsidP="0090106E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09228AF" w14:textId="77777777" w:rsidR="0090106E" w:rsidRPr="003F6446" w:rsidRDefault="0090106E" w:rsidP="0090106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22F9C76" w14:textId="77777777" w:rsidR="0090106E" w:rsidRPr="003F6446" w:rsidRDefault="0090106E" w:rsidP="0090106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792415F" w14:textId="77777777" w:rsidR="0090106E" w:rsidRDefault="0090106E" w:rsidP="0090106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00E29F93" w14:textId="77777777" w:rsidR="0090106E" w:rsidRPr="003F6446" w:rsidRDefault="0090106E" w:rsidP="0090106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11107783" w14:textId="77777777" w:rsidR="0090106E" w:rsidRDefault="0090106E" w:rsidP="0090106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FC59D68" w14:textId="77777777" w:rsidR="0090106E" w:rsidRDefault="0090106E" w:rsidP="0090106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1B346255" w14:textId="77777777" w:rsidR="0090106E" w:rsidRDefault="0090106E" w:rsidP="0090106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3630A2C0" w14:textId="02E08009" w:rsidR="000A24A5" w:rsidRDefault="000A24A5">
      <w:pPr>
        <w:suppressAutoHyphens w:val="0"/>
        <w:rPr>
          <w:rFonts w:ascii="Neo Sans Pro" w:hAnsi="Neo Sans Pro" w:cs="Arial"/>
          <w:color w:val="000000"/>
          <w:sz w:val="20"/>
          <w:szCs w:val="20"/>
        </w:rPr>
      </w:pPr>
      <w:r>
        <w:rPr>
          <w:rFonts w:ascii="Neo Sans Pro" w:hAnsi="Neo Sans Pro" w:cs="Arial"/>
          <w:color w:val="000000"/>
          <w:sz w:val="20"/>
          <w:szCs w:val="20"/>
        </w:rPr>
        <w:br w:type="page"/>
      </w:r>
    </w:p>
    <w:p w14:paraId="799C9C67" w14:textId="77777777" w:rsidR="000A24A5" w:rsidRDefault="000A24A5" w:rsidP="0090106E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6A099190" w14:textId="00EC8822" w:rsidR="000A24A5" w:rsidRDefault="000A24A5" w:rsidP="000A24A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C2232E8" w14:textId="77777777" w:rsidR="000A24A5" w:rsidRPr="00B42D9D" w:rsidRDefault="000A24A5" w:rsidP="000A24A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E516C74" w14:textId="77777777" w:rsidR="00596790" w:rsidRPr="00BE7FA5" w:rsidRDefault="00596790" w:rsidP="00596790">
      <w:pPr>
        <w:jc w:val="center"/>
        <w:rPr>
          <w:rFonts w:ascii="Neo Sans Pro" w:hAnsi="Neo Sans Pro"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19  -</w:t>
      </w:r>
      <w:r w:rsidRPr="00BE7FA5">
        <w:rPr>
          <w:rFonts w:ascii="Neo Sans Pro" w:hAnsi="Neo Sans Pro"/>
          <w:bCs/>
          <w:sz w:val="22"/>
          <w:szCs w:val="22"/>
        </w:rPr>
        <w:t xml:space="preserve">  </w:t>
      </w:r>
      <w:r w:rsidRPr="00BE7FA5">
        <w:rPr>
          <w:rFonts w:ascii="Neo Sans Pro" w:hAnsi="Neo Sans Pro"/>
          <w:b/>
          <w:sz w:val="22"/>
          <w:szCs w:val="22"/>
        </w:rPr>
        <w:t xml:space="preserve">Odczynniki chemiczne do wykrywania oporności na </w:t>
      </w:r>
      <w:proofErr w:type="spellStart"/>
      <w:r w:rsidRPr="00BE7FA5">
        <w:rPr>
          <w:rFonts w:ascii="Neo Sans Pro" w:hAnsi="Neo Sans Pro"/>
          <w:b/>
          <w:sz w:val="22"/>
          <w:szCs w:val="22"/>
        </w:rPr>
        <w:t>karbapenemy</w:t>
      </w:r>
      <w:proofErr w:type="spellEnd"/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A24A5" w:rsidRPr="001A7732" w14:paraId="02B28BA5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C8D6" w14:textId="77777777" w:rsidR="000A24A5" w:rsidRPr="001A7732" w:rsidRDefault="000A24A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A24A5" w:rsidRPr="001A7732" w14:paraId="27029575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DA83" w14:textId="77777777" w:rsidR="000A24A5" w:rsidRPr="001A7732" w:rsidRDefault="000A24A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292C6706" w14:textId="77777777" w:rsidR="000A24A5" w:rsidRDefault="000A24A5" w:rsidP="000A24A5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519685F0" w14:textId="77777777" w:rsidR="00596790" w:rsidRPr="00BE7FA5" w:rsidRDefault="00596790" w:rsidP="00596790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Odczynniki chemiczne do wykrywania oporności na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karbapenemy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metodą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dyfuzyjno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-krążkową na podłożu Miller –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Hintona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                         </w:t>
      </w:r>
    </w:p>
    <w:p w14:paraId="696F4A4B" w14:textId="77777777" w:rsidR="000A24A5" w:rsidRPr="00606242" w:rsidRDefault="000A24A5" w:rsidP="000A24A5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2410"/>
        <w:gridCol w:w="1134"/>
        <w:gridCol w:w="1701"/>
        <w:gridCol w:w="1276"/>
        <w:gridCol w:w="1417"/>
        <w:gridCol w:w="1701"/>
        <w:gridCol w:w="1418"/>
      </w:tblGrid>
      <w:tr w:rsidR="000A24A5" w:rsidRPr="004857B6" w14:paraId="02818DBB" w14:textId="77777777" w:rsidTr="0006432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21FAC" w14:textId="77777777" w:rsidR="000A24A5" w:rsidRPr="00CF78AB" w:rsidRDefault="000A24A5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5F010" w14:textId="6C66D1AB" w:rsidR="000A24A5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0A24A5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62E9" w14:textId="77777777" w:rsidR="000A24A5" w:rsidRPr="00344552" w:rsidRDefault="000A24A5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8152" w14:textId="77777777" w:rsidR="000A24A5" w:rsidRPr="00AC0B83" w:rsidRDefault="000A24A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3095" w14:textId="77777777" w:rsidR="000A24A5" w:rsidRPr="00AC0B83" w:rsidRDefault="000A24A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9F78" w14:textId="77777777" w:rsidR="000A24A5" w:rsidRPr="00AC0B83" w:rsidRDefault="000A24A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822F" w14:textId="77777777" w:rsidR="000A24A5" w:rsidRDefault="000A24A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39ACF268" w14:textId="77777777" w:rsidR="000A24A5" w:rsidRPr="00AC0B83" w:rsidRDefault="000A24A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5580" w14:textId="77777777" w:rsidR="000A24A5" w:rsidRPr="00AC0B83" w:rsidRDefault="000A24A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E18C" w14:textId="77777777" w:rsidR="000A24A5" w:rsidRDefault="000A24A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0A24A5" w:rsidRPr="00CF78AB" w14:paraId="4095F0BB" w14:textId="77777777" w:rsidTr="0006432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6F88E" w14:textId="77777777" w:rsidR="000A24A5" w:rsidRPr="00CF78AB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A2D37" w14:textId="77777777" w:rsidR="000A24A5" w:rsidRPr="00CF78AB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685A" w14:textId="77777777" w:rsidR="000A24A5" w:rsidRPr="00CF78AB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2893" w14:textId="77777777" w:rsidR="000A24A5" w:rsidRPr="00CF78AB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6E1D" w14:textId="77777777" w:rsidR="000A24A5" w:rsidRPr="00CF78AB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18CB" w14:textId="77777777" w:rsidR="000A24A5" w:rsidRPr="00CF78AB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D772" w14:textId="77777777" w:rsidR="000A24A5" w:rsidRPr="00CF78AB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16FD" w14:textId="77777777" w:rsidR="000A24A5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E902" w14:textId="77777777" w:rsidR="000A24A5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F428CE" w:rsidRPr="00CF78AB" w14:paraId="572CDBA5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10B33" w14:textId="77777777" w:rsidR="00F428CE" w:rsidRPr="009672DC" w:rsidRDefault="00F428CE" w:rsidP="00F428CE">
            <w:pPr>
              <w:pStyle w:val="Akapitzlist"/>
              <w:numPr>
                <w:ilvl w:val="0"/>
                <w:numId w:val="139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7987F" w14:textId="6482F2E3" w:rsidR="00F428CE" w:rsidRPr="00FD76BB" w:rsidRDefault="00F428CE" w:rsidP="00F428CE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Kwas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fenyloboronowy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E202" w14:textId="77777777" w:rsidR="00F428CE" w:rsidRPr="00CF78AB" w:rsidRDefault="00F428CE" w:rsidP="00F428CE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1E19" w14:textId="4805D42C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80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9357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4220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B770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4097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D945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428CE" w:rsidRPr="00CF78AB" w14:paraId="4AB9C86D" w14:textId="77777777" w:rsidTr="0006432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128BE" w14:textId="77777777" w:rsidR="00F428CE" w:rsidRPr="009672DC" w:rsidRDefault="00F428CE" w:rsidP="00F428CE">
            <w:pPr>
              <w:pStyle w:val="Akapitzlist"/>
              <w:numPr>
                <w:ilvl w:val="0"/>
                <w:numId w:val="139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4C151" w14:textId="0EACEB73" w:rsidR="00F428CE" w:rsidRPr="00FD76BB" w:rsidRDefault="00F428CE" w:rsidP="00F428CE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EDTA  (wersenian sodu)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EE0E" w14:textId="77777777" w:rsidR="00F428CE" w:rsidRPr="00CF78AB" w:rsidRDefault="00F428CE" w:rsidP="00F428CE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80AE" w14:textId="22A96B09" w:rsidR="00F428CE" w:rsidRPr="00BE7FA5" w:rsidRDefault="00F428CE" w:rsidP="00F428CE">
            <w:pPr>
              <w:jc w:val="center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54C6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074D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C082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0328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FDC3" w14:textId="77777777" w:rsidR="00F428CE" w:rsidRDefault="00F428CE" w:rsidP="00F428C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A24A5" w:rsidRPr="00CF78AB" w14:paraId="12948D4A" w14:textId="77777777" w:rsidTr="0006432D">
        <w:trPr>
          <w:trHeight w:val="8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32FE4" w14:textId="77777777" w:rsidR="000A24A5" w:rsidRPr="009672DC" w:rsidRDefault="000A24A5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2DB3" w14:textId="77777777" w:rsidR="000A24A5" w:rsidRDefault="000A24A5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E6D9" w14:textId="77777777" w:rsidR="000A24A5" w:rsidRDefault="000A24A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DCDD" w14:textId="77777777" w:rsidR="000A24A5" w:rsidRDefault="000A24A5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E672" w14:textId="77777777" w:rsidR="000A24A5" w:rsidRDefault="000A24A5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67FD1CAF" w14:textId="77777777" w:rsidR="000A24A5" w:rsidRPr="00C40260" w:rsidRDefault="000A24A5" w:rsidP="000A24A5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74424661" w14:textId="77777777" w:rsidR="000A24A5" w:rsidRDefault="000A24A5" w:rsidP="00F428CE">
      <w:pPr>
        <w:numPr>
          <w:ilvl w:val="0"/>
          <w:numId w:val="140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78541101" w14:textId="77777777" w:rsidR="000A24A5" w:rsidRPr="00B611F5" w:rsidRDefault="000A24A5" w:rsidP="000A24A5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C1D4B66" w14:textId="77777777" w:rsidR="000A24A5" w:rsidRPr="003F6446" w:rsidRDefault="000A24A5" w:rsidP="000A24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AE26199" w14:textId="77777777" w:rsidR="000A24A5" w:rsidRPr="003F6446" w:rsidRDefault="000A24A5" w:rsidP="000A24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9C6E061" w14:textId="77777777" w:rsidR="000A24A5" w:rsidRDefault="000A24A5" w:rsidP="000A24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D9AD31C" w14:textId="77777777" w:rsidR="000A24A5" w:rsidRPr="003F6446" w:rsidRDefault="000A24A5" w:rsidP="000A24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17A1CC57" w14:textId="77777777" w:rsidR="000A24A5" w:rsidRDefault="000A24A5" w:rsidP="000A24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528E00D" w14:textId="77777777" w:rsidR="000A24A5" w:rsidRDefault="000A24A5" w:rsidP="000A24A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7C282045" w14:textId="77777777" w:rsidR="000A24A5" w:rsidRDefault="000A24A5" w:rsidP="000A24A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2A6AF732" w14:textId="77777777" w:rsidR="000A24A5" w:rsidRDefault="000A24A5" w:rsidP="000A24A5">
      <w:pPr>
        <w:suppressAutoHyphens w:val="0"/>
        <w:rPr>
          <w:rFonts w:ascii="Neo Sans Pro" w:hAnsi="Neo Sans Pro" w:cs="Arial"/>
          <w:color w:val="000000"/>
          <w:sz w:val="20"/>
          <w:szCs w:val="20"/>
        </w:rPr>
      </w:pPr>
      <w:r>
        <w:rPr>
          <w:rFonts w:ascii="Neo Sans Pro" w:hAnsi="Neo Sans Pro" w:cs="Arial"/>
          <w:color w:val="000000"/>
          <w:sz w:val="20"/>
          <w:szCs w:val="20"/>
        </w:rPr>
        <w:br w:type="page"/>
      </w:r>
    </w:p>
    <w:p w14:paraId="1E0ADE57" w14:textId="77777777" w:rsidR="00F428CE" w:rsidRDefault="00F428CE" w:rsidP="00F428CE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220070A5" w14:textId="66D89E34" w:rsidR="00F428CE" w:rsidRDefault="00F428CE" w:rsidP="00F428CE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7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5EE36E6" w14:textId="77777777" w:rsidR="00F428CE" w:rsidRPr="00B42D9D" w:rsidRDefault="00F428CE" w:rsidP="00F428CE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3A79081" w14:textId="77777777" w:rsidR="00F428CE" w:rsidRPr="00BE7FA5" w:rsidRDefault="00F428CE" w:rsidP="00F428CE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Część NR 20 – Zestaw do oznaczenia MIC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Kolistyny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metoda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mikrorozcieńczeń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w bulionie</w:t>
      </w:r>
    </w:p>
    <w:p w14:paraId="1EBCB793" w14:textId="375EC2F2" w:rsidR="00F428CE" w:rsidRPr="00BE7FA5" w:rsidRDefault="00F428CE" w:rsidP="00F428CE">
      <w:pPr>
        <w:jc w:val="center"/>
        <w:rPr>
          <w:rFonts w:ascii="Neo Sans Pro" w:hAnsi="Neo Sans Pro"/>
          <w:bCs/>
          <w:sz w:val="22"/>
          <w:szCs w:val="22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F428CE" w:rsidRPr="001A7732" w14:paraId="1F5AEBA2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47B6" w14:textId="77777777" w:rsidR="00F428CE" w:rsidRPr="001A7732" w:rsidRDefault="00F428CE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F428CE" w:rsidRPr="001A7732" w14:paraId="09F2A142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6982" w14:textId="77777777" w:rsidR="00F428CE" w:rsidRPr="001A7732" w:rsidRDefault="00F428CE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3C210C5C" w14:textId="77777777" w:rsidR="00F428CE" w:rsidRDefault="00F428CE" w:rsidP="00F428CE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24C65E97" w14:textId="77777777" w:rsidR="00DB2B84" w:rsidRPr="00BE7FA5" w:rsidRDefault="00DB2B84" w:rsidP="00DB2B84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Zestaw  kompletny  przeznaczony do diagnostyki in vitro, który służy do badania wrażliwości na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kolistynę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metodą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mikrorozcieńczeń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w bulionie.  Zestaw     służący oznaczeniu wartości MIC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kolistyny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w różnych stężeniach od 0,25 do 16  dla bakterii m.in.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Enterobacterales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,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Pseudomonas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aeruginosa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oraz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Acinetobacter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spp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.. </w:t>
      </w:r>
    </w:p>
    <w:p w14:paraId="78BE93C2" w14:textId="77777777" w:rsidR="00F428CE" w:rsidRPr="00606242" w:rsidRDefault="00F428CE" w:rsidP="00F428CE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37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544"/>
        <w:gridCol w:w="2410"/>
        <w:gridCol w:w="1134"/>
        <w:gridCol w:w="1701"/>
        <w:gridCol w:w="1276"/>
        <w:gridCol w:w="1417"/>
        <w:gridCol w:w="1701"/>
        <w:gridCol w:w="1418"/>
      </w:tblGrid>
      <w:tr w:rsidR="00F428CE" w:rsidRPr="004857B6" w14:paraId="497FBD14" w14:textId="77777777" w:rsidTr="00DB2B84">
        <w:trPr>
          <w:trHeight w:val="5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76BF8" w14:textId="77777777" w:rsidR="00F428CE" w:rsidRPr="00CF78AB" w:rsidRDefault="00F428CE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5D18C" w14:textId="24E61D8F" w:rsidR="00F428CE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F428CE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DA80" w14:textId="77777777" w:rsidR="00F428CE" w:rsidRPr="00344552" w:rsidRDefault="00F428CE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36E5" w14:textId="77777777" w:rsidR="00F428CE" w:rsidRPr="00AC0B83" w:rsidRDefault="00F428C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48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B33A" w14:textId="77777777" w:rsidR="00F428CE" w:rsidRPr="00AC0B83" w:rsidRDefault="00F428C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8F37" w14:textId="77777777" w:rsidR="00F428CE" w:rsidRPr="00AC0B83" w:rsidRDefault="00F428C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EDFA" w14:textId="77777777" w:rsidR="00F428CE" w:rsidRDefault="00F428C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3D53DC0" w14:textId="77777777" w:rsidR="00F428CE" w:rsidRPr="00AC0B83" w:rsidRDefault="00F428C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D5DA" w14:textId="77777777" w:rsidR="00F428CE" w:rsidRPr="00AC0B83" w:rsidRDefault="00F428C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E3A4" w14:textId="77777777" w:rsidR="00F428CE" w:rsidRDefault="00F428C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F428CE" w:rsidRPr="00CF78AB" w14:paraId="20240393" w14:textId="77777777" w:rsidTr="00DB2B84">
        <w:trPr>
          <w:trHeight w:val="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59270" w14:textId="77777777" w:rsidR="00F428CE" w:rsidRPr="00CF78AB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FBB49" w14:textId="77777777" w:rsidR="00F428CE" w:rsidRPr="00CF78AB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CF3D" w14:textId="77777777" w:rsidR="00F428CE" w:rsidRPr="00CF78AB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2A55" w14:textId="77777777" w:rsidR="00F428CE" w:rsidRPr="00CF78AB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CA2F" w14:textId="77777777" w:rsidR="00F428CE" w:rsidRPr="00CF78AB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359B" w14:textId="77777777" w:rsidR="00F428CE" w:rsidRPr="00CF78AB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4E8E" w14:textId="77777777" w:rsidR="00F428CE" w:rsidRPr="00CF78AB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6FDB" w14:textId="77777777" w:rsidR="00F428CE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0F54" w14:textId="77777777" w:rsidR="00F428CE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F428CE" w:rsidRPr="00CF78AB" w14:paraId="234E3947" w14:textId="77777777" w:rsidTr="00DB2B84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9F433" w14:textId="5E18D648" w:rsidR="00F428CE" w:rsidRPr="00DB2B84" w:rsidRDefault="00F428CE" w:rsidP="00DB2B84">
            <w:pPr>
              <w:pStyle w:val="Akapitzlist"/>
              <w:numPr>
                <w:ilvl w:val="1"/>
                <w:numId w:val="140"/>
              </w:numPr>
              <w:tabs>
                <w:tab w:val="clear" w:pos="1440"/>
                <w:tab w:val="num" w:pos="1128"/>
              </w:tabs>
              <w:ind w:left="0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9FB2E" w14:textId="6738F69B" w:rsidR="00F428CE" w:rsidRPr="00FD76BB" w:rsidRDefault="00271616" w:rsidP="0006432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894503">
              <w:rPr>
                <w:rFonts w:ascii="Neo Sans Pro" w:hAnsi="Neo Sans Pro"/>
                <w:sz w:val="22"/>
                <w:szCs w:val="22"/>
              </w:rPr>
              <w:t xml:space="preserve">Zestaw do oznaczenia MIC </w:t>
            </w:r>
            <w:proofErr w:type="spellStart"/>
            <w:r w:rsidRPr="00894503">
              <w:rPr>
                <w:rFonts w:ascii="Neo Sans Pro" w:hAnsi="Neo Sans Pro"/>
                <w:sz w:val="22"/>
                <w:szCs w:val="22"/>
              </w:rPr>
              <w:t>Kolistyny</w:t>
            </w:r>
            <w:proofErr w:type="spellEnd"/>
            <w:r w:rsidRPr="00894503">
              <w:rPr>
                <w:rFonts w:ascii="Neo Sans Pro" w:hAnsi="Neo Sans Pro"/>
                <w:sz w:val="22"/>
                <w:szCs w:val="22"/>
              </w:rPr>
              <w:t xml:space="preserve"> metodą </w:t>
            </w:r>
            <w:proofErr w:type="spellStart"/>
            <w:r w:rsidRPr="00894503">
              <w:rPr>
                <w:rFonts w:ascii="Neo Sans Pro" w:hAnsi="Neo Sans Pro"/>
                <w:sz w:val="22"/>
                <w:szCs w:val="22"/>
              </w:rPr>
              <w:t>mikrorozcieńczeń</w:t>
            </w:r>
            <w:proofErr w:type="spellEnd"/>
            <w:r w:rsidRPr="00894503">
              <w:rPr>
                <w:rFonts w:ascii="Neo Sans Pro" w:hAnsi="Neo Sans Pro"/>
                <w:sz w:val="22"/>
                <w:szCs w:val="22"/>
              </w:rPr>
              <w:t xml:space="preserve"> w bulionie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E576" w14:textId="77777777" w:rsidR="00F428CE" w:rsidRPr="00CF78AB" w:rsidRDefault="00F428C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99DD" w14:textId="37407E15" w:rsidR="00F428CE" w:rsidRDefault="00271616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800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7D64" w14:textId="77777777" w:rsidR="00F428CE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3175" w14:textId="77777777" w:rsidR="00F428CE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1DF5" w14:textId="77777777" w:rsidR="00F428CE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32A5" w14:textId="77777777" w:rsidR="00F428CE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BA56" w14:textId="77777777" w:rsidR="00F428CE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428CE" w:rsidRPr="00CF78AB" w14:paraId="4885661C" w14:textId="77777777" w:rsidTr="00DB2B84">
        <w:trPr>
          <w:trHeight w:val="8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97649" w14:textId="77777777" w:rsidR="00F428CE" w:rsidRPr="009672DC" w:rsidRDefault="00F428CE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7D94" w14:textId="77777777" w:rsidR="00F428CE" w:rsidRDefault="00F428CE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4CF1" w14:textId="77777777" w:rsidR="00F428CE" w:rsidRDefault="00F428C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798A" w14:textId="77777777" w:rsidR="00F428CE" w:rsidRDefault="00F428C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819E" w14:textId="77777777" w:rsidR="00F428CE" w:rsidRDefault="00F428C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40AB2699" w14:textId="77777777" w:rsidR="00F428CE" w:rsidRPr="00C40260" w:rsidRDefault="00F428CE" w:rsidP="00F428CE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00F4A10A" w14:textId="77777777" w:rsidR="00F428CE" w:rsidRDefault="00F428CE" w:rsidP="001310FF">
      <w:pPr>
        <w:numPr>
          <w:ilvl w:val="0"/>
          <w:numId w:val="141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354279F4" w14:textId="77777777" w:rsidR="001310FF" w:rsidRPr="00B611F5" w:rsidRDefault="001310FF" w:rsidP="001310FF">
      <w:pPr>
        <w:numPr>
          <w:ilvl w:val="0"/>
          <w:numId w:val="141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43D2ADDC" w14:textId="77777777" w:rsidR="00F428CE" w:rsidRPr="00B611F5" w:rsidRDefault="00F428CE" w:rsidP="00F428CE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464B7BB" w14:textId="77777777" w:rsidR="00F428CE" w:rsidRPr="003F6446" w:rsidRDefault="00F428CE" w:rsidP="00F428C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6E9219B" w14:textId="77777777" w:rsidR="00F428CE" w:rsidRPr="003F6446" w:rsidRDefault="00F428CE" w:rsidP="00F428C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48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8BAF247" w14:textId="77777777" w:rsidR="00F428CE" w:rsidRDefault="00F428CE" w:rsidP="00F428C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16ED65C3" w14:textId="77777777" w:rsidR="00F428CE" w:rsidRPr="003F6446" w:rsidRDefault="00F428CE" w:rsidP="00F428C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2C65A6C2" w14:textId="77777777" w:rsidR="00F428CE" w:rsidRDefault="00F428CE" w:rsidP="00F428C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2BB2DCD" w14:textId="77777777" w:rsidR="00F428CE" w:rsidRDefault="00F428CE" w:rsidP="00F428C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71D8FCB1" w14:textId="77777777" w:rsidR="00F428CE" w:rsidRDefault="00F428CE" w:rsidP="00F428C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58A6CC0D" w14:textId="14DADA1E" w:rsidR="00841BAE" w:rsidRDefault="00841BAE" w:rsidP="00841BAE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1EEFAFF" w14:textId="77777777" w:rsidR="00841BAE" w:rsidRPr="00B42D9D" w:rsidRDefault="00841BAE" w:rsidP="00841BAE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1BB6223" w14:textId="107B7181" w:rsidR="00841BAE" w:rsidRPr="00BE7FA5" w:rsidRDefault="00841BAE" w:rsidP="00841BAE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Część NR 21 – Testy  kasetkowe do wykrywania jednocześnie różnych klas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karbapenemaz</w:t>
      </w:r>
      <w:proofErr w:type="spellEnd"/>
    </w:p>
    <w:p w14:paraId="1735370B" w14:textId="77777777" w:rsidR="00841BAE" w:rsidRPr="00BE7FA5" w:rsidRDefault="00841BAE" w:rsidP="00841BAE">
      <w:pPr>
        <w:jc w:val="center"/>
        <w:rPr>
          <w:rFonts w:ascii="Neo Sans Pro" w:hAnsi="Neo Sans Pro"/>
          <w:bCs/>
          <w:sz w:val="22"/>
          <w:szCs w:val="22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841BAE" w:rsidRPr="001A7732" w14:paraId="1C811109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584A" w14:textId="77777777" w:rsidR="00841BAE" w:rsidRPr="001A7732" w:rsidRDefault="00841BAE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841BAE" w:rsidRPr="001A7732" w14:paraId="61E0442C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4D61" w14:textId="77777777" w:rsidR="00841BAE" w:rsidRPr="001A7732" w:rsidRDefault="00841BAE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73A44631" w14:textId="77777777" w:rsidR="00841BAE" w:rsidRDefault="00841BAE" w:rsidP="00841BAE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1CBDB451" w14:textId="77777777" w:rsidR="00841BAE" w:rsidRPr="00BE7FA5" w:rsidRDefault="00841BAE" w:rsidP="00841BAE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Zestawy kompletne. Testy muszą mieć termin ważności min. 6 miesięcy od daty dostarczenia do laboratorium. </w:t>
      </w:r>
    </w:p>
    <w:p w14:paraId="3FE2B775" w14:textId="77777777" w:rsidR="00841BAE" w:rsidRPr="00606242" w:rsidRDefault="00841BAE" w:rsidP="00841BAE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519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3544"/>
        <w:gridCol w:w="2410"/>
        <w:gridCol w:w="1134"/>
        <w:gridCol w:w="1701"/>
        <w:gridCol w:w="1276"/>
        <w:gridCol w:w="1417"/>
        <w:gridCol w:w="1701"/>
        <w:gridCol w:w="1418"/>
      </w:tblGrid>
      <w:tr w:rsidR="00841BAE" w:rsidRPr="004857B6" w14:paraId="2639611A" w14:textId="77777777" w:rsidTr="00AD0678">
        <w:trPr>
          <w:trHeight w:val="51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4E80E" w14:textId="77777777" w:rsidR="00841BAE" w:rsidRPr="00CF78AB" w:rsidRDefault="00841BAE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76689" w14:textId="0C0249C6" w:rsidR="00841BAE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841BAE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5C93" w14:textId="77777777" w:rsidR="00841BAE" w:rsidRPr="00344552" w:rsidRDefault="00841BAE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6632" w14:textId="30084D07" w:rsidR="00841BAE" w:rsidRPr="00AC0B83" w:rsidRDefault="00841BA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 w:rsidR="00AD0678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 w:rsidR="00AD0678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4A21" w14:textId="77777777" w:rsidR="00841BAE" w:rsidRPr="00AC0B83" w:rsidRDefault="00841BA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B624" w14:textId="77777777" w:rsidR="00841BAE" w:rsidRPr="00AC0B83" w:rsidRDefault="00841BA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8156" w14:textId="77777777" w:rsidR="00841BAE" w:rsidRDefault="00841BA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547C7631" w14:textId="77777777" w:rsidR="00841BAE" w:rsidRPr="00AC0B83" w:rsidRDefault="00841BA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0740" w14:textId="77777777" w:rsidR="00841BAE" w:rsidRPr="00AC0B83" w:rsidRDefault="00841BA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F233" w14:textId="77777777" w:rsidR="00841BAE" w:rsidRDefault="00841BA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841BAE" w:rsidRPr="00CF78AB" w14:paraId="7180E915" w14:textId="77777777" w:rsidTr="00AD0678">
        <w:trPr>
          <w:trHeight w:val="7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EDC5E" w14:textId="77777777" w:rsidR="00841BAE" w:rsidRPr="00CF78AB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8C549" w14:textId="77777777" w:rsidR="00841BAE" w:rsidRPr="00CF78AB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51C6" w14:textId="77777777" w:rsidR="00841BAE" w:rsidRPr="00CF78AB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D1A6" w14:textId="77777777" w:rsidR="00841BAE" w:rsidRPr="00CF78AB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BA66" w14:textId="77777777" w:rsidR="00841BAE" w:rsidRPr="00CF78AB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C6E0" w14:textId="77777777" w:rsidR="00841BAE" w:rsidRPr="00CF78AB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67D2" w14:textId="77777777" w:rsidR="00841BAE" w:rsidRPr="00CF78AB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EB6F" w14:textId="77777777" w:rsidR="00841BAE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DCCF" w14:textId="77777777" w:rsidR="00841BAE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AD0678" w:rsidRPr="00CF78AB" w14:paraId="285D1E7B" w14:textId="77777777" w:rsidTr="00AD0678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ABC71" w14:textId="77777777" w:rsidR="00AD0678" w:rsidRPr="00DB2B84" w:rsidRDefault="00AD0678" w:rsidP="00AD0678">
            <w:pPr>
              <w:pStyle w:val="Akapitzlist"/>
              <w:numPr>
                <w:ilvl w:val="1"/>
                <w:numId w:val="142"/>
              </w:numPr>
              <w:tabs>
                <w:tab w:val="clear" w:pos="1440"/>
              </w:tabs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C37F4" w14:textId="1D5DE443" w:rsidR="00AD0678" w:rsidRPr="00FD76BB" w:rsidRDefault="00AD0678" w:rsidP="00AD067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Szybki test kasetkowy do wykrywania jednocześnie 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karbapenemaz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OXA-48, KPC, NDM, VIM i IMP  z hodowli bakteryjnej m.in.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Enterobacteriaceae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840D" w14:textId="77777777" w:rsidR="00AD0678" w:rsidRPr="00CF78AB" w:rsidRDefault="00AD0678" w:rsidP="00AD067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BCAA" w14:textId="0AA5DE55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ACB5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8BA0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33F1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94F2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CD12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D0678" w:rsidRPr="00CF78AB" w14:paraId="251D21BF" w14:textId="77777777" w:rsidTr="00AD0678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13BB4" w14:textId="77777777" w:rsidR="00AD0678" w:rsidRPr="00DB2B84" w:rsidRDefault="00AD0678" w:rsidP="00AD0678">
            <w:pPr>
              <w:pStyle w:val="Akapitzlist"/>
              <w:numPr>
                <w:ilvl w:val="1"/>
                <w:numId w:val="142"/>
              </w:numPr>
              <w:ind w:left="0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C6EA9" w14:textId="360AA9DE" w:rsidR="00AD0678" w:rsidRPr="00FD76BB" w:rsidRDefault="00AD0678" w:rsidP="00AD067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Szybki test kasetkowy do wykrywania jednocześnie 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karbapenemaz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  OXA-23, OXA-40/58 i NDM z hodowli bakteryjnej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Acinetobacter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spp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366B" w14:textId="77777777" w:rsidR="00AD0678" w:rsidRPr="00CF78AB" w:rsidRDefault="00AD0678" w:rsidP="00AD067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6570" w14:textId="184F28DD" w:rsidR="00AD0678" w:rsidRPr="00BE7FA5" w:rsidRDefault="00AD0678" w:rsidP="00AD0678">
            <w:pPr>
              <w:jc w:val="center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46DE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6993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E558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62F7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A3A1" w14:textId="77777777" w:rsidR="00AD0678" w:rsidRDefault="00AD0678" w:rsidP="00AD067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41BAE" w:rsidRPr="00CF78AB" w14:paraId="69A05846" w14:textId="77777777" w:rsidTr="00AD0678">
        <w:trPr>
          <w:trHeight w:val="85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20BD" w14:textId="77777777" w:rsidR="00841BAE" w:rsidRPr="009672DC" w:rsidRDefault="00841BAE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B425" w14:textId="77777777" w:rsidR="00841BAE" w:rsidRDefault="00841BAE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E633" w14:textId="77777777" w:rsidR="00841BAE" w:rsidRDefault="00841BA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2EE9" w14:textId="77777777" w:rsidR="00841BAE" w:rsidRDefault="00841BA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6834" w14:textId="77777777" w:rsidR="00841BAE" w:rsidRDefault="00841BA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476756E9" w14:textId="77777777" w:rsidR="00841BAE" w:rsidRPr="00C40260" w:rsidRDefault="00841BAE" w:rsidP="00841BAE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27E0E8C" w14:textId="77777777" w:rsidR="00841BAE" w:rsidRDefault="00841BAE" w:rsidP="00BE1F38">
      <w:pPr>
        <w:numPr>
          <w:ilvl w:val="0"/>
          <w:numId w:val="143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1900EBE6" w14:textId="77777777" w:rsidR="00841BAE" w:rsidRPr="00B611F5" w:rsidRDefault="00841BAE" w:rsidP="00BE1F38">
      <w:pPr>
        <w:numPr>
          <w:ilvl w:val="0"/>
          <w:numId w:val="143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5366A4A1" w14:textId="77777777" w:rsidR="00841BAE" w:rsidRPr="00B611F5" w:rsidRDefault="00841BAE" w:rsidP="00841BAE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3C698AB" w14:textId="77777777" w:rsidR="00841BAE" w:rsidRPr="003F6446" w:rsidRDefault="00841BAE" w:rsidP="00841BA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4DBAC58" w14:textId="6C3B7FC3" w:rsidR="00841BAE" w:rsidRPr="003F6446" w:rsidRDefault="00841BAE" w:rsidP="00841BA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 w:rsidR="00BE1F38"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 w:rsidR="00BE1F38"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 w:rsidR="00BE1F38"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A6F65BD" w14:textId="77777777" w:rsidR="00841BAE" w:rsidRDefault="00841BAE" w:rsidP="00841BA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E9EDF39" w14:textId="77777777" w:rsidR="00841BAE" w:rsidRPr="003F6446" w:rsidRDefault="00841BAE" w:rsidP="00841BA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lastRenderedPageBreak/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1FE66633" w14:textId="77777777" w:rsidR="00841BAE" w:rsidRDefault="00841BAE" w:rsidP="00841BA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4EB79DB" w14:textId="77777777" w:rsidR="00841BAE" w:rsidRDefault="00841BAE" w:rsidP="00841BA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38AEC3C4" w14:textId="77777777" w:rsidR="00841BAE" w:rsidRDefault="00841BAE" w:rsidP="00841BA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6A574BA2" w14:textId="77777777" w:rsidR="0090106E" w:rsidRDefault="0090106E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557754ED" w14:textId="1A02E0B8" w:rsidR="007679C5" w:rsidRDefault="007679C5" w:rsidP="007679C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5E01E71B" w14:textId="77777777" w:rsidR="007679C5" w:rsidRPr="00B42D9D" w:rsidRDefault="007679C5" w:rsidP="007679C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427ACC5" w14:textId="55239FB9" w:rsidR="007679C5" w:rsidRPr="00BE7FA5" w:rsidRDefault="007679C5" w:rsidP="007679C5">
      <w:pPr>
        <w:jc w:val="center"/>
        <w:rPr>
          <w:rFonts w:ascii="Neo Sans Pro" w:hAnsi="Neo Sans Pro"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22- TEST WYKRYWAJĄCY JEDNOCZEŚNIE  SARS-CoV-2, wirusa grypy A i B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7679C5" w:rsidRPr="001A7732" w14:paraId="211F6019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C348" w14:textId="77777777" w:rsidR="007679C5" w:rsidRPr="001A7732" w:rsidRDefault="007679C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7679C5" w:rsidRPr="001A7732" w14:paraId="2FDCEED8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8BD" w14:textId="77777777" w:rsidR="007679C5" w:rsidRPr="001A7732" w:rsidRDefault="007679C5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49C39DE6" w14:textId="77777777" w:rsidR="007679C5" w:rsidRDefault="007679C5" w:rsidP="007679C5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708D5AB1" w14:textId="1B363EBA" w:rsidR="007679C5" w:rsidRPr="00BE7FA5" w:rsidRDefault="007679C5" w:rsidP="007679C5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 xml:space="preserve">TEST kasetkowy do jednoczesnego jakościowego wykrywania 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SARS-CoV-2, wirusa grypy A i B,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Syncytialnego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Wirusa Oddechowego (RSV), Adenowirusa oraz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Mycoplasma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pneumoniae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metodą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immunochromatograficzną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w próbkach  </w:t>
      </w:r>
      <w:r w:rsidRPr="00BE7FA5">
        <w:rPr>
          <w:rFonts w:ascii="Neo Sans Pro" w:hAnsi="Neo Sans Pro"/>
          <w:sz w:val="22"/>
          <w:szCs w:val="22"/>
        </w:rPr>
        <w:t xml:space="preserve"> pobieranych z </w:t>
      </w:r>
      <w:proofErr w:type="spellStart"/>
      <w:r w:rsidRPr="00BE7FA5">
        <w:rPr>
          <w:rFonts w:ascii="Neo Sans Pro" w:hAnsi="Neo Sans Pro"/>
          <w:sz w:val="22"/>
          <w:szCs w:val="22"/>
        </w:rPr>
        <w:t>nosogardzieli</w:t>
      </w:r>
      <w:proofErr w:type="spellEnd"/>
      <w:r w:rsidRPr="00BE7FA5">
        <w:rPr>
          <w:rFonts w:ascii="Neo Sans Pro" w:hAnsi="Neo Sans Pro"/>
          <w:sz w:val="22"/>
          <w:szCs w:val="22"/>
        </w:rPr>
        <w:t xml:space="preserve">.   Zestawy kompletne. Zestaw zawierający materiał kontrolny min. pozytywny lub zestaw osobny do kontroli wewnątrzlaboratoryjnej dołączony do każdego opakowania . </w:t>
      </w:r>
      <w:r w:rsidRPr="00BE7FA5">
        <w:rPr>
          <w:rFonts w:ascii="Neo Sans Pro" w:hAnsi="Neo Sans Pro"/>
          <w:b/>
          <w:bCs/>
          <w:sz w:val="22"/>
          <w:szCs w:val="22"/>
        </w:rPr>
        <w:br/>
        <w:t xml:space="preserve"> </w:t>
      </w:r>
      <w:r w:rsidRPr="00BE7FA5">
        <w:rPr>
          <w:rFonts w:ascii="Neo Sans Pro" w:hAnsi="Neo Sans Pro"/>
          <w:sz w:val="22"/>
          <w:szCs w:val="22"/>
        </w:rPr>
        <w:t>Testy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>muszą mieć termin ważności min. 6 miesięcy od daty dostarczenia do laboratorium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.  </w:t>
      </w:r>
    </w:p>
    <w:p w14:paraId="79DD25D8" w14:textId="77777777" w:rsidR="007679C5" w:rsidRPr="00606242" w:rsidRDefault="007679C5" w:rsidP="007679C5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452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2552"/>
        <w:gridCol w:w="2410"/>
        <w:gridCol w:w="1134"/>
        <w:gridCol w:w="1701"/>
        <w:gridCol w:w="1276"/>
        <w:gridCol w:w="1417"/>
        <w:gridCol w:w="1701"/>
        <w:gridCol w:w="1418"/>
      </w:tblGrid>
      <w:tr w:rsidR="007679C5" w:rsidRPr="004857B6" w14:paraId="09307EDB" w14:textId="77777777" w:rsidTr="00E90918">
        <w:trPr>
          <w:trHeight w:val="51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1BEE3" w14:textId="77777777" w:rsidR="007679C5" w:rsidRPr="00CF78AB" w:rsidRDefault="007679C5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4E833" w14:textId="59B28B49" w:rsidR="007679C5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7679C5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F48" w14:textId="77777777" w:rsidR="007679C5" w:rsidRPr="00344552" w:rsidRDefault="007679C5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E66F" w14:textId="77777777" w:rsidR="007679C5" w:rsidRPr="00AC0B83" w:rsidRDefault="007679C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EBAA" w14:textId="77777777" w:rsidR="007679C5" w:rsidRPr="00AC0B83" w:rsidRDefault="007679C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D390" w14:textId="77777777" w:rsidR="007679C5" w:rsidRPr="00AC0B83" w:rsidRDefault="007679C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306D" w14:textId="77777777" w:rsidR="007679C5" w:rsidRDefault="007679C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5C8C9BC4" w14:textId="77777777" w:rsidR="007679C5" w:rsidRPr="00AC0B83" w:rsidRDefault="007679C5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83B3" w14:textId="77777777" w:rsidR="007679C5" w:rsidRPr="00AC0B83" w:rsidRDefault="007679C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272B" w14:textId="77777777" w:rsidR="007679C5" w:rsidRDefault="007679C5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7679C5" w:rsidRPr="00CF78AB" w14:paraId="40E316D4" w14:textId="77777777" w:rsidTr="00E90918">
        <w:trPr>
          <w:trHeight w:val="7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F500E" w14:textId="77777777" w:rsidR="007679C5" w:rsidRPr="00CF78AB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F0147" w14:textId="77777777" w:rsidR="007679C5" w:rsidRPr="00CF78AB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D29C" w14:textId="77777777" w:rsidR="007679C5" w:rsidRPr="00CF78AB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B85D" w14:textId="77777777" w:rsidR="007679C5" w:rsidRPr="00CF78AB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8DD8" w14:textId="77777777" w:rsidR="007679C5" w:rsidRPr="00CF78AB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6AF0" w14:textId="77777777" w:rsidR="007679C5" w:rsidRPr="00CF78AB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605C" w14:textId="77777777" w:rsidR="007679C5" w:rsidRPr="00CF78AB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AE32" w14:textId="77777777" w:rsidR="007679C5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88E8" w14:textId="77777777" w:rsidR="007679C5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7679C5" w:rsidRPr="00CF78AB" w14:paraId="70539A4A" w14:textId="77777777" w:rsidTr="00E90918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FA818" w14:textId="77777777" w:rsidR="007679C5" w:rsidRPr="00DB2B84" w:rsidRDefault="007679C5" w:rsidP="00E90918">
            <w:pPr>
              <w:pStyle w:val="Akapitzlist"/>
              <w:numPr>
                <w:ilvl w:val="1"/>
                <w:numId w:val="144"/>
              </w:numPr>
              <w:tabs>
                <w:tab w:val="clear" w:pos="1440"/>
              </w:tabs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07BD5" w14:textId="3A44B245" w:rsidR="007679C5" w:rsidRPr="00FD76BB" w:rsidRDefault="007C0EC9" w:rsidP="0006432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 do wykrywania  </w:t>
            </w:r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SARS-CoV-2, wirusa grypy A i B, </w:t>
            </w:r>
            <w:proofErr w:type="spellStart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Syncytialnego</w:t>
            </w:r>
            <w:proofErr w:type="spellEnd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 Wirusa Oddechowego (RSV), Adenowirusa oraz </w:t>
            </w:r>
            <w:proofErr w:type="spellStart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Mycoplasma</w:t>
            </w:r>
            <w:proofErr w:type="spellEnd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pneumoniae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6F6C" w14:textId="77777777" w:rsidR="007679C5" w:rsidRPr="00CF78AB" w:rsidRDefault="007679C5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24A" w14:textId="6364A10F" w:rsidR="007679C5" w:rsidRPr="007C0EC9" w:rsidRDefault="00E90918" w:rsidP="0006432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7C0EC9">
              <w:rPr>
                <w:rFonts w:ascii="Neo Sans Pro" w:hAnsi="Neo Sans Pro"/>
                <w:color w:val="000000"/>
                <w:sz w:val="20"/>
                <w:szCs w:val="20"/>
              </w:rPr>
              <w:t xml:space="preserve">1200 </w:t>
            </w:r>
            <w:proofErr w:type="spellStart"/>
            <w:r w:rsidRPr="007C0EC9">
              <w:rPr>
                <w:rFonts w:ascii="Neo Sans Pro" w:hAnsi="Neo Sans Pro"/>
                <w:color w:val="000000"/>
                <w:sz w:val="20"/>
                <w:szCs w:val="20"/>
              </w:rPr>
              <w:t>ozn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ABD7" w14:textId="77777777" w:rsidR="007679C5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33CC" w14:textId="77777777" w:rsidR="007679C5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C0AC" w14:textId="77777777" w:rsidR="007679C5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5CBA" w14:textId="77777777" w:rsidR="007679C5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2809" w14:textId="77777777" w:rsidR="007679C5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679C5" w:rsidRPr="00CF78AB" w14:paraId="11AD5831" w14:textId="77777777" w:rsidTr="00E90918">
        <w:trPr>
          <w:trHeight w:val="85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79183" w14:textId="77777777" w:rsidR="007679C5" w:rsidRPr="009672DC" w:rsidRDefault="007679C5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0D28" w14:textId="77777777" w:rsidR="007679C5" w:rsidRDefault="007679C5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84B5" w14:textId="77777777" w:rsidR="007679C5" w:rsidRDefault="007679C5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F10A" w14:textId="77777777" w:rsidR="007679C5" w:rsidRDefault="007679C5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EBF1" w14:textId="77777777" w:rsidR="007679C5" w:rsidRDefault="007679C5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421D08E5" w14:textId="77777777" w:rsidR="007679C5" w:rsidRPr="00C40260" w:rsidRDefault="007679C5" w:rsidP="007679C5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EEB22C3" w14:textId="77777777" w:rsidR="007679C5" w:rsidRDefault="007679C5" w:rsidP="007C0EC9">
      <w:pPr>
        <w:numPr>
          <w:ilvl w:val="0"/>
          <w:numId w:val="145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lastRenderedPageBreak/>
        <w:t xml:space="preserve">oferowane produkty stanowią wyroby medyczne w rozumieniu obowiązujących przepisów prawa; </w:t>
      </w:r>
    </w:p>
    <w:p w14:paraId="4DA1906B" w14:textId="77777777" w:rsidR="007679C5" w:rsidRPr="00B611F5" w:rsidRDefault="007679C5" w:rsidP="007C0EC9">
      <w:pPr>
        <w:numPr>
          <w:ilvl w:val="0"/>
          <w:numId w:val="145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4A2E4332" w14:textId="77777777" w:rsidR="007679C5" w:rsidRPr="00B611F5" w:rsidRDefault="007679C5" w:rsidP="007679C5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BD4A556" w14:textId="77777777" w:rsidR="007679C5" w:rsidRPr="003F6446" w:rsidRDefault="007679C5" w:rsidP="007679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7D7BBB8" w14:textId="77777777" w:rsidR="007679C5" w:rsidRPr="003F6446" w:rsidRDefault="007679C5" w:rsidP="007679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A4955D8" w14:textId="77777777" w:rsidR="007679C5" w:rsidRDefault="007679C5" w:rsidP="007679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A6EE456" w14:textId="77777777" w:rsidR="007679C5" w:rsidRPr="003F6446" w:rsidRDefault="007679C5" w:rsidP="007679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4B3A78CE" w14:textId="77777777" w:rsidR="007679C5" w:rsidRDefault="007679C5" w:rsidP="007679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1D394E34" w14:textId="77777777" w:rsidR="007679C5" w:rsidRDefault="007679C5" w:rsidP="007679C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3A79F2CA" w14:textId="77777777" w:rsidR="007679C5" w:rsidRDefault="007679C5" w:rsidP="007679C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7A95039" w14:textId="77777777" w:rsidR="007679C5" w:rsidRDefault="007679C5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55F66E34" w14:textId="77777777" w:rsidR="007C0EC9" w:rsidRDefault="007C0EC9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26B8256B" w14:textId="620DE110" w:rsidR="007C0EC9" w:rsidRDefault="007C0EC9" w:rsidP="007C0EC9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30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1802E66" w14:textId="77777777" w:rsidR="007C0EC9" w:rsidRPr="00B42D9D" w:rsidRDefault="007C0EC9" w:rsidP="007C0EC9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C083A2E" w14:textId="77777777" w:rsidR="007C0EC9" w:rsidRPr="00BE7FA5" w:rsidRDefault="007C0EC9" w:rsidP="007C0EC9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Część  NR 23 - TEST WYKRYWAJĄCY 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Streptococcus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pneumoniae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7C0EC9" w:rsidRPr="001A7732" w14:paraId="3BA314AE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A739" w14:textId="77777777" w:rsidR="007C0EC9" w:rsidRPr="001A7732" w:rsidRDefault="007C0EC9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7C0EC9" w:rsidRPr="001A7732" w14:paraId="62A0035E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6A2" w14:textId="77777777" w:rsidR="007C0EC9" w:rsidRPr="001A7732" w:rsidRDefault="007C0EC9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2FAE2A5B" w14:textId="77777777" w:rsidR="007C0EC9" w:rsidRDefault="007C0EC9" w:rsidP="007C0EC9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63039EFF" w14:textId="77777777" w:rsidR="009D366E" w:rsidRPr="00BE7FA5" w:rsidRDefault="009D366E" w:rsidP="009D366E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 xml:space="preserve">TEST kasetkowy do  wykrywania antygenu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Streptococcus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pneumoniae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metodą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immunochromatograficzną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w próbkach  moczu.</w:t>
      </w:r>
      <w:r w:rsidRPr="00BE7FA5">
        <w:rPr>
          <w:rFonts w:ascii="Neo Sans Pro" w:hAnsi="Neo Sans Pro"/>
          <w:sz w:val="22"/>
          <w:szCs w:val="22"/>
        </w:rPr>
        <w:t xml:space="preserve">   Zestawy kompletne. Zestaw zawierający materiał kontrolny min. pozytywny lub zestaw osobny do kontroli wewnątrzlaboratoryjnej dołączony do każdego opakowania   szybki, jakościowy    . </w:t>
      </w:r>
      <w:r w:rsidRPr="00BE7FA5">
        <w:rPr>
          <w:rFonts w:ascii="Neo Sans Pro" w:hAnsi="Neo Sans Pro"/>
          <w:b/>
          <w:bCs/>
          <w:sz w:val="22"/>
          <w:szCs w:val="22"/>
        </w:rPr>
        <w:br/>
        <w:t xml:space="preserve"> </w:t>
      </w:r>
      <w:r w:rsidRPr="00BE7FA5">
        <w:rPr>
          <w:rFonts w:ascii="Neo Sans Pro" w:hAnsi="Neo Sans Pro"/>
          <w:sz w:val="22"/>
          <w:szCs w:val="22"/>
        </w:rPr>
        <w:t>Testy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</w:t>
      </w:r>
      <w:r w:rsidRPr="00BE7FA5">
        <w:rPr>
          <w:rFonts w:ascii="Neo Sans Pro" w:hAnsi="Neo Sans Pro"/>
          <w:sz w:val="22"/>
          <w:szCs w:val="22"/>
        </w:rPr>
        <w:t>muszą mieć termin ważności min. 6 miesięcy od daty dostarczenia do laboratorium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. </w:t>
      </w:r>
    </w:p>
    <w:p w14:paraId="3A370EE9" w14:textId="77777777" w:rsidR="007C0EC9" w:rsidRPr="00606242" w:rsidRDefault="007C0EC9" w:rsidP="007C0EC9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452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2552"/>
        <w:gridCol w:w="2410"/>
        <w:gridCol w:w="1134"/>
        <w:gridCol w:w="1701"/>
        <w:gridCol w:w="1276"/>
        <w:gridCol w:w="1417"/>
        <w:gridCol w:w="1701"/>
        <w:gridCol w:w="1418"/>
      </w:tblGrid>
      <w:tr w:rsidR="007C0EC9" w:rsidRPr="004857B6" w14:paraId="16561776" w14:textId="77777777" w:rsidTr="0006432D">
        <w:trPr>
          <w:trHeight w:val="51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3E63F" w14:textId="77777777" w:rsidR="007C0EC9" w:rsidRPr="00CF78AB" w:rsidRDefault="007C0EC9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4E46A" w14:textId="70C21AF9" w:rsidR="007C0EC9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7C0EC9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9524" w14:textId="77777777" w:rsidR="007C0EC9" w:rsidRPr="00344552" w:rsidRDefault="007C0EC9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56FBA" w14:textId="77777777" w:rsidR="007C0EC9" w:rsidRPr="00AC0B83" w:rsidRDefault="007C0EC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10C1" w14:textId="77777777" w:rsidR="007C0EC9" w:rsidRPr="00AC0B83" w:rsidRDefault="007C0EC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A251" w14:textId="77777777" w:rsidR="007C0EC9" w:rsidRPr="00AC0B83" w:rsidRDefault="007C0EC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CDF9" w14:textId="77777777" w:rsidR="007C0EC9" w:rsidRDefault="007C0EC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2BF0AD6A" w14:textId="77777777" w:rsidR="007C0EC9" w:rsidRPr="00AC0B83" w:rsidRDefault="007C0EC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7AD2" w14:textId="77777777" w:rsidR="007C0EC9" w:rsidRPr="00AC0B83" w:rsidRDefault="007C0EC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B6C8" w14:textId="77777777" w:rsidR="007C0EC9" w:rsidRDefault="007C0EC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7C0EC9" w:rsidRPr="00CF78AB" w14:paraId="07DB6D72" w14:textId="77777777" w:rsidTr="0006432D">
        <w:trPr>
          <w:trHeight w:val="7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EC6A1" w14:textId="77777777" w:rsidR="007C0EC9" w:rsidRPr="00CF78AB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71A9B" w14:textId="77777777" w:rsidR="007C0EC9" w:rsidRPr="00CF78AB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798F" w14:textId="77777777" w:rsidR="007C0EC9" w:rsidRPr="00CF78AB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4735" w14:textId="77777777" w:rsidR="007C0EC9" w:rsidRPr="00CF78AB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7114" w14:textId="77777777" w:rsidR="007C0EC9" w:rsidRPr="00CF78AB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848" w14:textId="77777777" w:rsidR="007C0EC9" w:rsidRPr="00CF78AB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C7BB" w14:textId="77777777" w:rsidR="007C0EC9" w:rsidRPr="00CF78AB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25E7" w14:textId="77777777" w:rsidR="007C0EC9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E801" w14:textId="77777777" w:rsidR="007C0EC9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7C0EC9" w:rsidRPr="00CF78AB" w14:paraId="16814FD9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2644B" w14:textId="77777777" w:rsidR="007C0EC9" w:rsidRPr="00DB2B84" w:rsidRDefault="007C0EC9" w:rsidP="009D366E">
            <w:pPr>
              <w:pStyle w:val="Akapitzlist"/>
              <w:numPr>
                <w:ilvl w:val="1"/>
                <w:numId w:val="14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E355C" w14:textId="6AFCA9FB" w:rsidR="007C0EC9" w:rsidRPr="00FD76BB" w:rsidRDefault="009D366E" w:rsidP="0006432D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 do wykrywania antygenu </w:t>
            </w:r>
            <w:proofErr w:type="spellStart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Streptococcus</w:t>
            </w:r>
            <w:proofErr w:type="spellEnd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pneumoniae</w:t>
            </w:r>
            <w:proofErr w:type="spellEnd"/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 w próbkach   moczu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F964" w14:textId="77777777" w:rsidR="007C0EC9" w:rsidRPr="00CF78AB" w:rsidRDefault="007C0EC9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4B8B" w14:textId="2532A311" w:rsidR="007C0EC9" w:rsidRPr="007C0EC9" w:rsidRDefault="009D366E" w:rsidP="0006432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color w:val="000000"/>
                <w:sz w:val="20"/>
                <w:szCs w:val="20"/>
              </w:rPr>
              <w:t>150</w:t>
            </w:r>
            <w:r w:rsidR="007C0EC9" w:rsidRPr="007C0EC9">
              <w:rPr>
                <w:rFonts w:ascii="Neo Sans Pro" w:hAnsi="Neo Sans Pro"/>
                <w:color w:val="000000"/>
                <w:sz w:val="20"/>
                <w:szCs w:val="20"/>
              </w:rPr>
              <w:t xml:space="preserve"> ozn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E1A7" w14:textId="77777777" w:rsidR="007C0EC9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6218" w14:textId="77777777" w:rsidR="007C0EC9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DC75" w14:textId="77777777" w:rsidR="007C0EC9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45A6" w14:textId="77777777" w:rsidR="007C0EC9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AD2D" w14:textId="77777777" w:rsidR="007C0EC9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C0EC9" w:rsidRPr="00CF78AB" w14:paraId="254C1134" w14:textId="77777777" w:rsidTr="0006432D">
        <w:trPr>
          <w:trHeight w:val="85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0E9A8" w14:textId="77777777" w:rsidR="007C0EC9" w:rsidRPr="009672DC" w:rsidRDefault="007C0EC9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CA37" w14:textId="77777777" w:rsidR="007C0EC9" w:rsidRDefault="007C0EC9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874F" w14:textId="77777777" w:rsidR="007C0EC9" w:rsidRDefault="007C0EC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A7AF" w14:textId="77777777" w:rsidR="007C0EC9" w:rsidRDefault="007C0EC9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B114" w14:textId="77777777" w:rsidR="007C0EC9" w:rsidRDefault="007C0EC9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23CAF8F" w14:textId="77777777" w:rsidR="007C0EC9" w:rsidRPr="00C40260" w:rsidRDefault="007C0EC9" w:rsidP="007C0EC9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1D27FF95" w14:textId="77777777" w:rsidR="007C0EC9" w:rsidRDefault="007C0EC9" w:rsidP="00782B1A">
      <w:pPr>
        <w:numPr>
          <w:ilvl w:val="0"/>
          <w:numId w:val="147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2284A9B5" w14:textId="77777777" w:rsidR="007C0EC9" w:rsidRPr="00B611F5" w:rsidRDefault="007C0EC9" w:rsidP="00782B1A">
      <w:pPr>
        <w:numPr>
          <w:ilvl w:val="0"/>
          <w:numId w:val="147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566F4F88" w14:textId="77777777" w:rsidR="007C0EC9" w:rsidRPr="00B611F5" w:rsidRDefault="007C0EC9" w:rsidP="007C0EC9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74AF8E4" w14:textId="77777777" w:rsidR="007C0EC9" w:rsidRPr="003F6446" w:rsidRDefault="007C0EC9" w:rsidP="007C0EC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23AE631" w14:textId="77777777" w:rsidR="007C0EC9" w:rsidRPr="003F6446" w:rsidRDefault="007C0EC9" w:rsidP="007C0EC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89DDBD1" w14:textId="77777777" w:rsidR="007C0EC9" w:rsidRDefault="007C0EC9" w:rsidP="007C0EC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B0697A0" w14:textId="77777777" w:rsidR="007C0EC9" w:rsidRPr="003F6446" w:rsidRDefault="007C0EC9" w:rsidP="007C0EC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36F39F88" w14:textId="77777777" w:rsidR="007C0EC9" w:rsidRDefault="007C0EC9" w:rsidP="007C0EC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B3BE60B" w14:textId="77777777" w:rsidR="007C0EC9" w:rsidRDefault="007C0EC9" w:rsidP="007C0EC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03F51256" w14:textId="77777777" w:rsidR="007C0EC9" w:rsidRDefault="007C0EC9" w:rsidP="007C0EC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0586FD82" w14:textId="77777777" w:rsidR="007C0EC9" w:rsidRDefault="007C0EC9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0147783D" w14:textId="77777777" w:rsidR="00A30AC2" w:rsidRDefault="00A30AC2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3363C293" w14:textId="4CB059FA" w:rsidR="00A30AC2" w:rsidRDefault="00A30AC2" w:rsidP="00A30AC2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31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52C5DA4" w14:textId="77777777" w:rsidR="00A30AC2" w:rsidRPr="00B42D9D" w:rsidRDefault="00A30AC2" w:rsidP="00A30AC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6211270E" w14:textId="7876A0D1" w:rsidR="00A30AC2" w:rsidRPr="00A30AC2" w:rsidRDefault="00A30AC2" w:rsidP="00A30AC2">
      <w:pPr>
        <w:jc w:val="both"/>
        <w:rPr>
          <w:rFonts w:ascii="Neo Sans Pro" w:hAnsi="Neo Sans Pro"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Część NR 24 – Surowice do aglutynacji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szkiełkowej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 do  szybkiej identyfikacji Salmonella /badania manualne/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A30AC2" w:rsidRPr="001A7732" w14:paraId="6CF77A4C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330E" w14:textId="77777777" w:rsidR="00A30AC2" w:rsidRPr="001A7732" w:rsidRDefault="00A30AC2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A30AC2" w:rsidRPr="001A7732" w14:paraId="595A527C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AA1F" w14:textId="77777777" w:rsidR="00A30AC2" w:rsidRPr="001A7732" w:rsidRDefault="00A30AC2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791B362F" w14:textId="77777777" w:rsidR="00A30AC2" w:rsidRDefault="00A30AC2" w:rsidP="00A30AC2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15C982B0" w14:textId="77777777" w:rsidR="00A30AC2" w:rsidRDefault="00A30AC2" w:rsidP="00A30AC2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Surowice skierowane przeciwko m.in. antygenom somatycznym O (anty-O) , antygenom rzęskowym (anty-H),  otoczkowym (Vi)</w:t>
      </w:r>
    </w:p>
    <w:p w14:paraId="1752ACD2" w14:textId="77777777" w:rsidR="00E678D1" w:rsidRPr="00BE7FA5" w:rsidRDefault="00E678D1" w:rsidP="00E678D1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sz w:val="22"/>
          <w:szCs w:val="22"/>
        </w:rPr>
        <w:t>Surowice muszą mieć termin ważności przynajmniej 12 miesięcy  od daty dostarczenia do laboratorium</w:t>
      </w:r>
    </w:p>
    <w:p w14:paraId="63A9EA30" w14:textId="77777777" w:rsidR="00A30AC2" w:rsidRPr="00606242" w:rsidRDefault="00A30AC2" w:rsidP="00A30AC2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452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2410"/>
        <w:gridCol w:w="2410"/>
        <w:gridCol w:w="1134"/>
        <w:gridCol w:w="1701"/>
        <w:gridCol w:w="1276"/>
        <w:gridCol w:w="1417"/>
        <w:gridCol w:w="1701"/>
        <w:gridCol w:w="1418"/>
      </w:tblGrid>
      <w:tr w:rsidR="00A30AC2" w:rsidRPr="004857B6" w14:paraId="27752EB5" w14:textId="77777777" w:rsidTr="00E678D1">
        <w:trPr>
          <w:trHeight w:val="51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A287B" w14:textId="77777777" w:rsidR="00A30AC2" w:rsidRPr="00CF78AB" w:rsidRDefault="00A30AC2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F9F85" w14:textId="30CE7498" w:rsidR="00A30AC2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A30AC2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8AEF" w14:textId="77777777" w:rsidR="00A30AC2" w:rsidRPr="00344552" w:rsidRDefault="00A30AC2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AF97" w14:textId="77777777" w:rsidR="00A30AC2" w:rsidRPr="00AC0B83" w:rsidRDefault="00A30AC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199B" w14:textId="77777777" w:rsidR="00A30AC2" w:rsidRPr="00AC0B83" w:rsidRDefault="00A30AC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42C6" w14:textId="77777777" w:rsidR="00A30AC2" w:rsidRPr="00AC0B83" w:rsidRDefault="00A30AC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7C53" w14:textId="77777777" w:rsidR="00A30AC2" w:rsidRDefault="00A30AC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19194031" w14:textId="77777777" w:rsidR="00A30AC2" w:rsidRPr="00AC0B83" w:rsidRDefault="00A30AC2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4893" w14:textId="77777777" w:rsidR="00A30AC2" w:rsidRPr="00AC0B83" w:rsidRDefault="00A30AC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3920" w14:textId="77777777" w:rsidR="00A30AC2" w:rsidRDefault="00A30AC2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A30AC2" w:rsidRPr="00CF78AB" w14:paraId="4B294F0F" w14:textId="77777777" w:rsidTr="00E678D1">
        <w:trPr>
          <w:trHeight w:val="76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DA46D" w14:textId="77777777" w:rsidR="00A30AC2" w:rsidRPr="00CF78AB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9DF29" w14:textId="77777777" w:rsidR="00A30AC2" w:rsidRPr="00CF78AB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0182" w14:textId="77777777" w:rsidR="00A30AC2" w:rsidRPr="00CF78AB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BB5C" w14:textId="77777777" w:rsidR="00A30AC2" w:rsidRPr="00CF78AB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77D0" w14:textId="77777777" w:rsidR="00A30AC2" w:rsidRPr="00CF78AB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33A9" w14:textId="77777777" w:rsidR="00A30AC2" w:rsidRPr="00CF78AB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8D713" w14:textId="77777777" w:rsidR="00A30AC2" w:rsidRPr="00CF78AB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D756" w14:textId="77777777" w:rsidR="00A30AC2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B325" w14:textId="77777777" w:rsidR="00A30AC2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E678D1" w:rsidRPr="00CF78AB" w14:paraId="103BC42E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ACA45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E680C" w14:textId="4ABF95EE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HM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69ED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9391" w14:textId="04A427AB" w:rsidR="00E678D1" w:rsidRPr="007C0EC9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125ml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2625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5F0A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D761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686C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DC50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0C420E73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3AA6D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E0239" w14:textId="32E7B5EF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AO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0A64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7553" w14:textId="289285B8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A035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EDCB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44BB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BEC9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DDA71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321E5563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29AFD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0CA0F" w14:textId="7E3B6FEE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BO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555F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18FF" w14:textId="1820A478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AF4E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ED72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0B66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31DB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6450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44316647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A14D7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E2E62" w14:textId="4942030F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CO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3ADE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4B9D" w14:textId="375241C2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75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8E57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844F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A956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0B88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183A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5A55CFCA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333DF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9BBD1" w14:textId="047C2B32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178C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0870" w14:textId="69B18D79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7B77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68B6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D7D9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6F7B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9EBE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769986CD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771E2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8C9BC" w14:textId="2A91E15A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EO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1AF3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9440" w14:textId="5B8D42F5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40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2906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C55A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DACC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9A6D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2B07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5D3E3020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9C6D8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E3A51" w14:textId="397EF869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Surowica Salmonella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Hgm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F3D7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64B5" w14:textId="554E8F56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60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5948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FDB7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382A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5F34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0D5B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0E29A5E3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41B3A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54AA1" w14:textId="570CAF42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Hi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ABB2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C820" w14:textId="41DDCA62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32C9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4DF2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F961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EE7C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C245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558E0356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C8179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FDD11" w14:textId="1CAC4C06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H 1,2,5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BFDF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C107" w14:textId="74A9D9E8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FC7D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242C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80E0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09DD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19C2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00445F7E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87406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7DE2C" w14:textId="18ED3BE1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 Surowica Vi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2F94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0255" w14:textId="33197DFC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27E2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DB00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56EF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D0AF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BCD1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42345A6E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A5831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63DA6" w14:textId="601ED4F8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Surowica Salmonella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Hfg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C7DF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B8330" w14:textId="74030B2E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A5B8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984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66898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4851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0EA3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678D1" w:rsidRPr="00CF78AB" w14:paraId="6EF7EE49" w14:textId="77777777" w:rsidTr="00E678D1">
        <w:trPr>
          <w:trHeight w:val="20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98077" w14:textId="77777777" w:rsidR="00E678D1" w:rsidRPr="00DB2B84" w:rsidRDefault="00E678D1" w:rsidP="00E678D1">
            <w:pPr>
              <w:pStyle w:val="Akapitzlist"/>
              <w:numPr>
                <w:ilvl w:val="1"/>
                <w:numId w:val="148"/>
              </w:numPr>
              <w:ind w:left="0" w:hanging="6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25463" w14:textId="19DD0AB5" w:rsidR="00E678D1" w:rsidRPr="00FD76BB" w:rsidRDefault="00E678D1" w:rsidP="00E678D1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Surowica Salmonella Hs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16E2" w14:textId="77777777" w:rsidR="00E678D1" w:rsidRPr="00CF78AB" w:rsidRDefault="00E678D1" w:rsidP="00E678D1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A96D" w14:textId="33D0CD5C" w:rsidR="00E678D1" w:rsidRDefault="00E678D1" w:rsidP="00E678D1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ml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A5D2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406D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9F51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BADE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CBB0" w14:textId="77777777" w:rsidR="00E678D1" w:rsidRDefault="00E678D1" w:rsidP="00E678D1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30AC2" w:rsidRPr="00CF78AB" w14:paraId="40AEED52" w14:textId="77777777" w:rsidTr="00E678D1">
        <w:trPr>
          <w:trHeight w:val="8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1C764" w14:textId="77777777" w:rsidR="00A30AC2" w:rsidRPr="009672DC" w:rsidRDefault="00A30AC2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2762" w14:textId="77777777" w:rsidR="00A30AC2" w:rsidRDefault="00A30AC2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D590" w14:textId="77777777" w:rsidR="00A30AC2" w:rsidRDefault="00A30AC2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ABA2" w14:textId="77777777" w:rsidR="00A30AC2" w:rsidRDefault="00A30AC2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5A24" w14:textId="77777777" w:rsidR="00A30AC2" w:rsidRDefault="00A30AC2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11D33F41" w14:textId="77777777" w:rsidR="00A30AC2" w:rsidRPr="00C40260" w:rsidRDefault="00A30AC2" w:rsidP="00A30AC2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2133C800" w14:textId="77777777" w:rsidR="00000FE9" w:rsidRDefault="00A30AC2" w:rsidP="00000FE9">
      <w:pPr>
        <w:numPr>
          <w:ilvl w:val="0"/>
          <w:numId w:val="150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3D317E75" w14:textId="3DF954B7" w:rsidR="00A30AC2" w:rsidRPr="00000FE9" w:rsidRDefault="00A30AC2" w:rsidP="00000FE9">
      <w:pPr>
        <w:numPr>
          <w:ilvl w:val="0"/>
          <w:numId w:val="150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000FE9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2ECD29D8" w14:textId="77777777" w:rsidR="00A30AC2" w:rsidRPr="00B611F5" w:rsidRDefault="00A30AC2" w:rsidP="00A30AC2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FCB070F" w14:textId="77777777" w:rsidR="00A30AC2" w:rsidRPr="003F6446" w:rsidRDefault="00A30AC2" w:rsidP="00A30AC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ADA77C7" w14:textId="77777777" w:rsidR="00A30AC2" w:rsidRPr="003F6446" w:rsidRDefault="00A30AC2" w:rsidP="00A30AC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A320960" w14:textId="77777777" w:rsidR="00A30AC2" w:rsidRDefault="00A30AC2" w:rsidP="00A30AC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C9E79EC" w14:textId="77777777" w:rsidR="00A30AC2" w:rsidRPr="003F6446" w:rsidRDefault="00A30AC2" w:rsidP="00A30AC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46B8289A" w14:textId="77777777" w:rsidR="00A30AC2" w:rsidRDefault="00A30AC2" w:rsidP="00A30AC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21FA7BEE" w14:textId="77777777" w:rsidR="00A30AC2" w:rsidRDefault="00A30AC2" w:rsidP="00A30AC2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21712717" w14:textId="77777777" w:rsidR="00A30AC2" w:rsidRDefault="00A30AC2" w:rsidP="00A30AC2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CEBA4A2" w14:textId="446F4AF2" w:rsidR="00000FE9" w:rsidRDefault="00000FE9" w:rsidP="00000FE9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F619C5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717CC97" w14:textId="77777777" w:rsidR="00000FE9" w:rsidRPr="00B42D9D" w:rsidRDefault="00000FE9" w:rsidP="00000FE9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>Nazwa Wykonawcy</w:t>
      </w:r>
    </w:p>
    <w:p w14:paraId="23E1F5AB" w14:textId="77777777" w:rsidR="00000FE9" w:rsidRPr="00BE7FA5" w:rsidRDefault="00000FE9" w:rsidP="00000FE9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25 – Odczynniki do barwienia met. Grama /badania manualne/</w:t>
      </w:r>
    </w:p>
    <w:p w14:paraId="6710B2DE" w14:textId="0762AAD8" w:rsidR="00000FE9" w:rsidRPr="00BE7FA5" w:rsidRDefault="00000FE9" w:rsidP="00000FE9">
      <w:pPr>
        <w:jc w:val="center"/>
        <w:rPr>
          <w:rFonts w:ascii="Neo Sans Pro" w:hAnsi="Neo Sans Pro"/>
          <w:b/>
          <w:bCs/>
          <w:sz w:val="22"/>
          <w:szCs w:val="22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00FE9" w:rsidRPr="001A7732" w14:paraId="6158AF64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CBCA" w14:textId="77777777" w:rsidR="00000FE9" w:rsidRPr="001A7732" w:rsidRDefault="00000FE9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00FE9" w:rsidRPr="001A7732" w14:paraId="104996F7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336" w14:textId="77777777" w:rsidR="00000FE9" w:rsidRPr="001A7732" w:rsidRDefault="00000FE9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72314BFB" w14:textId="77777777" w:rsidR="00000FE9" w:rsidRDefault="00000FE9" w:rsidP="00000FE9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3552633B" w14:textId="77777777" w:rsidR="00627AF1" w:rsidRPr="00BE7FA5" w:rsidRDefault="00627AF1" w:rsidP="00627AF1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Odczynniki muszą mieć termin ważności min. 6 miesięcy od daty dostarczenia do laboratorium</w:t>
      </w:r>
    </w:p>
    <w:p w14:paraId="01E83367" w14:textId="77777777" w:rsidR="00000FE9" w:rsidRPr="00606242" w:rsidRDefault="00000FE9" w:rsidP="00000FE9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37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544"/>
        <w:gridCol w:w="2552"/>
        <w:gridCol w:w="1134"/>
        <w:gridCol w:w="1701"/>
        <w:gridCol w:w="1276"/>
        <w:gridCol w:w="1417"/>
        <w:gridCol w:w="1417"/>
        <w:gridCol w:w="1559"/>
      </w:tblGrid>
      <w:tr w:rsidR="001D5928" w:rsidRPr="004857B6" w14:paraId="13DA03A9" w14:textId="77777777" w:rsidTr="001D5928">
        <w:trPr>
          <w:trHeight w:val="5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8AB05" w14:textId="77777777" w:rsidR="00000FE9" w:rsidRPr="00CF78AB" w:rsidRDefault="00000FE9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5A5EE" w14:textId="068A7154" w:rsidR="00000FE9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000FE9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4E09" w14:textId="77777777" w:rsidR="00000FE9" w:rsidRPr="00344552" w:rsidRDefault="00000FE9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A069" w14:textId="77777777" w:rsidR="00000FE9" w:rsidRPr="00AC0B83" w:rsidRDefault="00000FE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C09F" w14:textId="77777777" w:rsidR="00000FE9" w:rsidRPr="00AC0B83" w:rsidRDefault="00000FE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83DC" w14:textId="77777777" w:rsidR="00000FE9" w:rsidRPr="00AC0B83" w:rsidRDefault="00000FE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3835" w14:textId="77777777" w:rsidR="00000FE9" w:rsidRDefault="00000FE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3212650" w14:textId="77777777" w:rsidR="00000FE9" w:rsidRPr="00AC0B83" w:rsidRDefault="00000FE9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BBD4" w14:textId="77777777" w:rsidR="00000FE9" w:rsidRPr="00AC0B83" w:rsidRDefault="00000FE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9C17" w14:textId="77777777" w:rsidR="00000FE9" w:rsidRDefault="00000FE9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1D5928" w:rsidRPr="00CF78AB" w14:paraId="779A5FB0" w14:textId="77777777" w:rsidTr="001D5928">
        <w:trPr>
          <w:trHeight w:val="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B340D" w14:textId="77777777" w:rsidR="00000FE9" w:rsidRPr="00CF78AB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89F67" w14:textId="77777777" w:rsidR="00000FE9" w:rsidRPr="00CF78AB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1399" w14:textId="77777777" w:rsidR="00000FE9" w:rsidRPr="00CF78AB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C4F9" w14:textId="77777777" w:rsidR="00000FE9" w:rsidRPr="00CF78AB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6FFA" w14:textId="77777777" w:rsidR="00000FE9" w:rsidRPr="00CF78AB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BCC3" w14:textId="77777777" w:rsidR="00000FE9" w:rsidRPr="00CF78AB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50E5" w14:textId="77777777" w:rsidR="00000FE9" w:rsidRPr="00CF78AB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22AE" w14:textId="77777777" w:rsidR="00000FE9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A3D9D" w14:textId="77777777" w:rsidR="00000FE9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1D5928" w:rsidRPr="00CF78AB" w14:paraId="4D062358" w14:textId="77777777" w:rsidTr="001D59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5D0DB" w14:textId="77777777" w:rsidR="001D5928" w:rsidRPr="00627AF1" w:rsidRDefault="001D5928" w:rsidP="001D5928">
            <w:pPr>
              <w:pStyle w:val="Akapitzlist"/>
              <w:numPr>
                <w:ilvl w:val="0"/>
                <w:numId w:val="151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A4D62" w14:textId="0711E370" w:rsidR="001D5928" w:rsidRPr="00FD76BB" w:rsidRDefault="001D5928" w:rsidP="001D592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2% alkoholowy roztwór szczawianu  fioletu krystalicznego, `a 2 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6AC3" w14:textId="77777777" w:rsidR="001D5928" w:rsidRPr="00CF78AB" w:rsidRDefault="001D5928" w:rsidP="001D59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A396" w14:textId="4AB3F5DC" w:rsidR="001D5928" w:rsidRPr="007C0EC9" w:rsidRDefault="001D5928" w:rsidP="001D5928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12 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AF25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0FCE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4B38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8713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B4AC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D5928" w:rsidRPr="00CF78AB" w14:paraId="4814A20C" w14:textId="77777777" w:rsidTr="001D59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A5B47" w14:textId="77777777" w:rsidR="001D5928" w:rsidRPr="00627AF1" w:rsidRDefault="001D5928" w:rsidP="001D5928">
            <w:pPr>
              <w:pStyle w:val="Akapitzlist"/>
              <w:numPr>
                <w:ilvl w:val="0"/>
                <w:numId w:val="151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CB83E" w14:textId="544F04FF" w:rsidR="001D5928" w:rsidRPr="00FD76BB" w:rsidRDefault="001D5928" w:rsidP="001D592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stabilizowany płyn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Lugola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– PVP (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polivinylo-pirolidon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), `a 2 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E956" w14:textId="77777777" w:rsidR="001D5928" w:rsidRPr="00CF78AB" w:rsidRDefault="001D5928" w:rsidP="001D59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2E4E" w14:textId="74EBC63F" w:rsidR="001D5928" w:rsidRPr="007C0EC9" w:rsidRDefault="001D5928" w:rsidP="001D5928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12 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4AAA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3DEB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120D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409B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69E1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D5928" w:rsidRPr="00CF78AB" w14:paraId="0B0339A0" w14:textId="77777777" w:rsidTr="001D59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F9D05" w14:textId="77777777" w:rsidR="001D5928" w:rsidRPr="00627AF1" w:rsidRDefault="001D5928" w:rsidP="001D5928">
            <w:pPr>
              <w:pStyle w:val="Akapitzlist"/>
              <w:numPr>
                <w:ilvl w:val="0"/>
                <w:numId w:val="151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7C487" w14:textId="767F8526" w:rsidR="001D5928" w:rsidRPr="00FD76BB" w:rsidRDefault="001D5928" w:rsidP="001D592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odbarwiacz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(mieszanina alkoholu etylowego i acetonu w stos. 1:1), `a 2 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1E53" w14:textId="77777777" w:rsidR="001D5928" w:rsidRPr="00CF78AB" w:rsidRDefault="001D5928" w:rsidP="001D59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213C" w14:textId="14214A1D" w:rsidR="001D5928" w:rsidRPr="007C0EC9" w:rsidRDefault="001D5928" w:rsidP="001D5928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20 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AE6C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44D7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E39E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F360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6E96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D5928" w:rsidRPr="00CF78AB" w14:paraId="1F3B309A" w14:textId="77777777" w:rsidTr="001D5928">
        <w:trPr>
          <w:trHeight w:val="2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A1189" w14:textId="77777777" w:rsidR="001D5928" w:rsidRPr="00627AF1" w:rsidRDefault="001D5928" w:rsidP="001D5928">
            <w:pPr>
              <w:pStyle w:val="Akapitzlist"/>
              <w:numPr>
                <w:ilvl w:val="0"/>
                <w:numId w:val="151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F8804" w14:textId="1523ECD5" w:rsidR="001D5928" w:rsidRPr="00FD76BB" w:rsidRDefault="001D5928" w:rsidP="001D592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0,25% roztwór Safraniny, `a 2 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D3B9" w14:textId="77777777" w:rsidR="001D5928" w:rsidRPr="00CF78AB" w:rsidRDefault="001D5928" w:rsidP="001D592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4AFA" w14:textId="5C24EB50" w:rsidR="001D5928" w:rsidRPr="007C0EC9" w:rsidRDefault="001D5928" w:rsidP="001D5928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12 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52E2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5788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D56B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61FB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BA8A" w14:textId="77777777" w:rsidR="001D5928" w:rsidRDefault="001D5928" w:rsidP="001D592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00FE9" w:rsidRPr="00CF78AB" w14:paraId="3A475118" w14:textId="77777777" w:rsidTr="001D5928">
        <w:trPr>
          <w:trHeight w:val="8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6C05B" w14:textId="77777777" w:rsidR="00000FE9" w:rsidRPr="009672DC" w:rsidRDefault="00000FE9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E57A5" w14:textId="77777777" w:rsidR="00000FE9" w:rsidRDefault="00000FE9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470F" w14:textId="77777777" w:rsidR="00000FE9" w:rsidRDefault="00000FE9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D681" w14:textId="77777777" w:rsidR="00000FE9" w:rsidRDefault="00000FE9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D45A" w14:textId="77777777" w:rsidR="00000FE9" w:rsidRDefault="00000FE9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5CFEDBBC" w14:textId="77777777" w:rsidR="00000FE9" w:rsidRPr="00C40260" w:rsidRDefault="00000FE9" w:rsidP="00000FE9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3840A938" w14:textId="77777777" w:rsidR="00000FE9" w:rsidRDefault="00000FE9" w:rsidP="001D5928">
      <w:pPr>
        <w:numPr>
          <w:ilvl w:val="0"/>
          <w:numId w:val="152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23A88EBB" w14:textId="77777777" w:rsidR="00000FE9" w:rsidRPr="00B611F5" w:rsidRDefault="00000FE9" w:rsidP="001D5928">
      <w:pPr>
        <w:numPr>
          <w:ilvl w:val="0"/>
          <w:numId w:val="152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1478570E" w14:textId="77777777" w:rsidR="00000FE9" w:rsidRPr="00B611F5" w:rsidRDefault="00000FE9" w:rsidP="00000FE9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7B0739F" w14:textId="77777777" w:rsidR="00000FE9" w:rsidRPr="003F6446" w:rsidRDefault="00000FE9" w:rsidP="00000FE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7509C29" w14:textId="77777777" w:rsidR="00000FE9" w:rsidRPr="003F6446" w:rsidRDefault="00000FE9" w:rsidP="00000FE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A83C555" w14:textId="77777777" w:rsidR="00000FE9" w:rsidRDefault="00000FE9" w:rsidP="00000FE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C363235" w14:textId="77777777" w:rsidR="00000FE9" w:rsidRPr="003F6446" w:rsidRDefault="00000FE9" w:rsidP="00000FE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2630FD69" w14:textId="77777777" w:rsidR="00000FE9" w:rsidRDefault="00000FE9" w:rsidP="00000FE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0767D09" w14:textId="77777777" w:rsidR="00000FE9" w:rsidRDefault="00000FE9" w:rsidP="00000FE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1CA79E95" w14:textId="77777777" w:rsidR="00000FE9" w:rsidRDefault="00000FE9" w:rsidP="00000FE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CADD225" w14:textId="77777777" w:rsidR="00A30AC2" w:rsidRDefault="00A30AC2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07D0DD46" w14:textId="77777777" w:rsidR="001F61A1" w:rsidRDefault="001F61A1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5F72B97E" w14:textId="5FE27156" w:rsidR="001F61A1" w:rsidRDefault="001F61A1" w:rsidP="001F61A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F4306B7" w14:textId="77777777" w:rsidR="001F61A1" w:rsidRPr="00B42D9D" w:rsidRDefault="001F61A1" w:rsidP="001F61A1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34C9AAA" w14:textId="77777777" w:rsidR="001F61A1" w:rsidRPr="00BE7FA5" w:rsidRDefault="001F61A1" w:rsidP="001F61A1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 xml:space="preserve">Część  NR 26 -BARWIENIE METODĄ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Ziehl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– </w:t>
      </w:r>
      <w:proofErr w:type="spellStart"/>
      <w:r w:rsidRPr="00BE7FA5">
        <w:rPr>
          <w:rFonts w:ascii="Neo Sans Pro" w:hAnsi="Neo Sans Pro"/>
          <w:b/>
          <w:bCs/>
          <w:sz w:val="22"/>
          <w:szCs w:val="22"/>
        </w:rPr>
        <w:t>Neelsena</w:t>
      </w:r>
      <w:proofErr w:type="spellEnd"/>
      <w:r w:rsidRPr="00BE7FA5">
        <w:rPr>
          <w:rFonts w:ascii="Neo Sans Pro" w:hAnsi="Neo Sans Pro"/>
          <w:b/>
          <w:bCs/>
          <w:sz w:val="22"/>
          <w:szCs w:val="22"/>
        </w:rPr>
        <w:t xml:space="preserve"> na zimno  /badania manualne/</w:t>
      </w:r>
    </w:p>
    <w:p w14:paraId="264E66E4" w14:textId="77777777" w:rsidR="001F61A1" w:rsidRPr="00BE7FA5" w:rsidRDefault="001F61A1" w:rsidP="001F61A1">
      <w:pPr>
        <w:jc w:val="center"/>
        <w:rPr>
          <w:rFonts w:ascii="Neo Sans Pro" w:hAnsi="Neo Sans Pro"/>
          <w:b/>
          <w:bCs/>
          <w:sz w:val="22"/>
          <w:szCs w:val="22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F61A1" w:rsidRPr="001A7732" w14:paraId="024217BB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027C" w14:textId="77777777" w:rsidR="001F61A1" w:rsidRPr="001A7732" w:rsidRDefault="001F61A1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F61A1" w:rsidRPr="001A7732" w14:paraId="3F568525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BC1" w14:textId="77777777" w:rsidR="001F61A1" w:rsidRPr="001A7732" w:rsidRDefault="001F61A1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753EB89A" w14:textId="77777777" w:rsidR="001F61A1" w:rsidRDefault="001F61A1" w:rsidP="001F61A1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5896E2EA" w14:textId="77777777" w:rsidR="00764A67" w:rsidRPr="00BE7FA5" w:rsidRDefault="00764A67" w:rsidP="00764A67">
      <w:pPr>
        <w:jc w:val="both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Odczynniki muszą mieć termin ważności min. 6 miesięcy od daty dostarczenia do laboratorium</w:t>
      </w:r>
    </w:p>
    <w:p w14:paraId="72E3A616" w14:textId="77777777" w:rsidR="001F61A1" w:rsidRPr="00606242" w:rsidRDefault="001F61A1" w:rsidP="001F61A1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37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3402"/>
        <w:gridCol w:w="2552"/>
        <w:gridCol w:w="1134"/>
        <w:gridCol w:w="1701"/>
        <w:gridCol w:w="1276"/>
        <w:gridCol w:w="1417"/>
        <w:gridCol w:w="1417"/>
        <w:gridCol w:w="1559"/>
      </w:tblGrid>
      <w:tr w:rsidR="001F61A1" w:rsidRPr="004857B6" w14:paraId="010F2B71" w14:textId="77777777" w:rsidTr="00764A67">
        <w:trPr>
          <w:trHeight w:val="51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7A12B" w14:textId="77777777" w:rsidR="001F61A1" w:rsidRPr="00CF78AB" w:rsidRDefault="001F61A1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EACE2" w14:textId="5C7D52C1" w:rsidR="001F61A1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1F61A1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5821" w14:textId="77777777" w:rsidR="001F61A1" w:rsidRPr="00344552" w:rsidRDefault="001F61A1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D7E9" w14:textId="77777777" w:rsidR="001F61A1" w:rsidRPr="00AC0B83" w:rsidRDefault="001F61A1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CB1A" w14:textId="77777777" w:rsidR="001F61A1" w:rsidRPr="00AC0B83" w:rsidRDefault="001F61A1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8CE5" w14:textId="77777777" w:rsidR="001F61A1" w:rsidRPr="00AC0B83" w:rsidRDefault="001F61A1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0EF8" w14:textId="77777777" w:rsidR="001F61A1" w:rsidRDefault="001F61A1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2A3C41F2" w14:textId="77777777" w:rsidR="001F61A1" w:rsidRPr="00AC0B83" w:rsidRDefault="001F61A1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B282" w14:textId="77777777" w:rsidR="001F61A1" w:rsidRPr="00AC0B83" w:rsidRDefault="001F61A1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1E02" w14:textId="77777777" w:rsidR="001F61A1" w:rsidRDefault="001F61A1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1F61A1" w:rsidRPr="00CF78AB" w14:paraId="1FEB6D3B" w14:textId="77777777" w:rsidTr="00764A67">
        <w:trPr>
          <w:trHeight w:val="7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23311" w14:textId="77777777" w:rsidR="001F61A1" w:rsidRPr="00CF78AB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DE2AC" w14:textId="77777777" w:rsidR="001F61A1" w:rsidRPr="00CF78AB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E170" w14:textId="77777777" w:rsidR="001F61A1" w:rsidRPr="00CF78AB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5065" w14:textId="77777777" w:rsidR="001F61A1" w:rsidRPr="00CF78AB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E9D7" w14:textId="77777777" w:rsidR="001F61A1" w:rsidRPr="00CF78AB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AAF6" w14:textId="77777777" w:rsidR="001F61A1" w:rsidRPr="00CF78AB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4847" w14:textId="77777777" w:rsidR="001F61A1" w:rsidRPr="00CF78AB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AC60" w14:textId="77777777" w:rsidR="001F61A1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BDE2" w14:textId="77777777" w:rsidR="001F61A1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2B1A58" w:rsidRPr="00CF78AB" w14:paraId="780BA22A" w14:textId="77777777" w:rsidTr="00764A67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A3A17" w14:textId="77777777" w:rsidR="002B1A58" w:rsidRPr="00764A67" w:rsidRDefault="002B1A58" w:rsidP="002B1A58">
            <w:pPr>
              <w:pStyle w:val="Akapitzlist"/>
              <w:numPr>
                <w:ilvl w:val="0"/>
                <w:numId w:val="154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34D09" w14:textId="7C65638D" w:rsidR="002B1A58" w:rsidRPr="00FD76BB" w:rsidRDefault="002B1A58" w:rsidP="002B1A5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Fuksyna karbolowa, `a 2l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3374" w14:textId="77777777" w:rsidR="002B1A58" w:rsidRPr="00CF78AB" w:rsidRDefault="002B1A58" w:rsidP="002B1A5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B32B" w14:textId="644F9B5B" w:rsidR="002B1A58" w:rsidRPr="007C0EC9" w:rsidRDefault="002B1A58" w:rsidP="002B1A58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6425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AC05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07B8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F7C1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A61E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B1A58" w:rsidRPr="00CF78AB" w14:paraId="22BAAEFB" w14:textId="77777777" w:rsidTr="00764A67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91A38" w14:textId="77777777" w:rsidR="002B1A58" w:rsidRPr="00627AF1" w:rsidRDefault="002B1A58" w:rsidP="002B1A58">
            <w:pPr>
              <w:pStyle w:val="Akapitzlist"/>
              <w:numPr>
                <w:ilvl w:val="0"/>
                <w:numId w:val="154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FC504" w14:textId="58A91D25" w:rsidR="002B1A58" w:rsidRPr="00FD76BB" w:rsidRDefault="002B1A58" w:rsidP="002B1A5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Odbarwiacz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Ebnera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, `a 2l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E8DE" w14:textId="77777777" w:rsidR="002B1A58" w:rsidRPr="00CF78AB" w:rsidRDefault="002B1A58" w:rsidP="002B1A5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7242" w14:textId="5D07D689" w:rsidR="002B1A58" w:rsidRPr="007C0EC9" w:rsidRDefault="002B1A58" w:rsidP="002B1A58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FDC9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B726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1050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88EF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F152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B1A58" w:rsidRPr="00CF78AB" w14:paraId="28A3A4C8" w14:textId="77777777" w:rsidTr="00764A67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7A501" w14:textId="77777777" w:rsidR="002B1A58" w:rsidRPr="00627AF1" w:rsidRDefault="002B1A58" w:rsidP="002B1A58">
            <w:pPr>
              <w:pStyle w:val="Akapitzlist"/>
              <w:numPr>
                <w:ilvl w:val="0"/>
                <w:numId w:val="154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1FEB0" w14:textId="6ACFF745" w:rsidR="002B1A58" w:rsidRPr="00FD76BB" w:rsidRDefault="002B1A58" w:rsidP="002B1A58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Błękit metylenowy, `a 2l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925C" w14:textId="77777777" w:rsidR="002B1A58" w:rsidRPr="00CF78AB" w:rsidRDefault="002B1A58" w:rsidP="002B1A58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A6E5" w14:textId="10BE35DE" w:rsidR="002B1A58" w:rsidRPr="007C0EC9" w:rsidRDefault="002B1A58" w:rsidP="002B1A58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 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6001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E4C7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6BAC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AD54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557F" w14:textId="77777777" w:rsidR="002B1A58" w:rsidRDefault="002B1A58" w:rsidP="002B1A58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64A67" w:rsidRPr="00CF78AB" w14:paraId="2A652D0C" w14:textId="77777777" w:rsidTr="00764A67">
        <w:trPr>
          <w:trHeight w:val="85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37CD4" w14:textId="77777777" w:rsidR="001F61A1" w:rsidRPr="009672DC" w:rsidRDefault="001F61A1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A0D0" w14:textId="77777777" w:rsidR="001F61A1" w:rsidRDefault="001F61A1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3690" w14:textId="77777777" w:rsidR="001F61A1" w:rsidRDefault="001F61A1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F47A" w14:textId="77777777" w:rsidR="001F61A1" w:rsidRDefault="001F61A1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AEB4" w14:textId="77777777" w:rsidR="001F61A1" w:rsidRDefault="001F61A1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067DF04B" w14:textId="77777777" w:rsidR="001F61A1" w:rsidRPr="00C40260" w:rsidRDefault="001F61A1" w:rsidP="001F61A1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287812F0" w14:textId="77777777" w:rsidR="001F61A1" w:rsidRDefault="001F61A1" w:rsidP="001F649E">
      <w:pPr>
        <w:numPr>
          <w:ilvl w:val="0"/>
          <w:numId w:val="160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217B42AD" w14:textId="77777777" w:rsidR="001F61A1" w:rsidRPr="00B611F5" w:rsidRDefault="001F61A1" w:rsidP="001F649E">
      <w:pPr>
        <w:numPr>
          <w:ilvl w:val="0"/>
          <w:numId w:val="160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10B9B740" w14:textId="77777777" w:rsidR="001F61A1" w:rsidRPr="00B611F5" w:rsidRDefault="001F61A1" w:rsidP="001F61A1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3FB7C1E8" w14:textId="77777777" w:rsidR="001F61A1" w:rsidRPr="003F6446" w:rsidRDefault="001F61A1" w:rsidP="001F61A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796A8D7" w14:textId="77777777" w:rsidR="001F61A1" w:rsidRPr="003F6446" w:rsidRDefault="001F61A1" w:rsidP="001F61A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9D8057D" w14:textId="77777777" w:rsidR="001F61A1" w:rsidRDefault="001F61A1" w:rsidP="001F61A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F576DE5" w14:textId="77777777" w:rsidR="001F61A1" w:rsidRPr="003F6446" w:rsidRDefault="001F61A1" w:rsidP="001F61A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481FA9BB" w14:textId="77777777" w:rsidR="001F61A1" w:rsidRDefault="001F61A1" w:rsidP="001F61A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1BF45FA" w14:textId="77777777" w:rsidR="001F61A1" w:rsidRDefault="001F61A1" w:rsidP="001F61A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21EC2F89" w14:textId="77777777" w:rsidR="001F61A1" w:rsidRDefault="001F61A1" w:rsidP="001F61A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C896EF7" w14:textId="77777777" w:rsidR="001F61A1" w:rsidRDefault="001F61A1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3090DF62" w14:textId="0EF3A829" w:rsidR="002B1A58" w:rsidRDefault="002B1A58" w:rsidP="002B1A58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4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0D675AA" w14:textId="77777777" w:rsidR="002B1A58" w:rsidRPr="00B42D9D" w:rsidRDefault="002B1A58" w:rsidP="002B1A58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DA97FD6" w14:textId="20AF8A57" w:rsidR="002B1A58" w:rsidRPr="00BE7FA5" w:rsidRDefault="002B1A58" w:rsidP="002B1A58">
      <w:pPr>
        <w:jc w:val="center"/>
        <w:rPr>
          <w:rFonts w:ascii="Neo Sans Pro" w:hAnsi="Neo Sans Pro"/>
          <w:b/>
          <w:bCs/>
          <w:sz w:val="22"/>
          <w:szCs w:val="22"/>
        </w:rPr>
      </w:pPr>
      <w:r w:rsidRPr="00BE7FA5">
        <w:rPr>
          <w:rFonts w:ascii="Neo Sans Pro" w:hAnsi="Neo Sans Pro"/>
          <w:b/>
          <w:bCs/>
          <w:sz w:val="22"/>
          <w:szCs w:val="22"/>
        </w:rPr>
        <w:t>Część NR 27 - Odczynniki asortyment niezbędny do wykonywania badań na aparacie BD Max met. PCR</w:t>
      </w:r>
      <w:r w:rsidRPr="004B3A98">
        <w:rPr>
          <w:rFonts w:ascii="Neo Sans Pro" w:hAnsi="Neo Sans Pro"/>
          <w:b/>
          <w:bCs/>
          <w:i/>
          <w:sz w:val="22"/>
          <w:szCs w:val="22"/>
        </w:rPr>
        <w:t xml:space="preserve">. </w:t>
      </w:r>
      <w:r w:rsidRPr="00BE7FA5">
        <w:rPr>
          <w:rFonts w:ascii="Neo Sans Pro" w:hAnsi="Neo Sans Pro"/>
          <w:b/>
          <w:bCs/>
          <w:sz w:val="22"/>
          <w:szCs w:val="22"/>
        </w:rPr>
        <w:t>Aparat BD Max jest</w:t>
      </w:r>
      <w:r w:rsidRPr="00BE7FA5">
        <w:rPr>
          <w:rFonts w:ascii="Neo Sans Pro" w:hAnsi="Neo Sans Pro"/>
          <w:sz w:val="22"/>
          <w:szCs w:val="22"/>
        </w:rPr>
        <w:t xml:space="preserve"> systemem zamkniętym.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B1A58" w:rsidRPr="001A7732" w14:paraId="61A18DA5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043D" w14:textId="77777777" w:rsidR="002B1A58" w:rsidRPr="001A7732" w:rsidRDefault="002B1A58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B1A58" w:rsidRPr="001A7732" w14:paraId="303FB088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BF4" w14:textId="77777777" w:rsidR="002B1A58" w:rsidRPr="001A7732" w:rsidRDefault="002B1A58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1664106C" w14:textId="77777777" w:rsidR="002B1A58" w:rsidRDefault="002B1A58" w:rsidP="002B1A58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26F0EF7C" w14:textId="77777777" w:rsidR="002B1A58" w:rsidRPr="00606242" w:rsidRDefault="002B1A58" w:rsidP="002B1A58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37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3402"/>
        <w:gridCol w:w="2552"/>
        <w:gridCol w:w="1134"/>
        <w:gridCol w:w="1701"/>
        <w:gridCol w:w="1276"/>
        <w:gridCol w:w="1417"/>
        <w:gridCol w:w="1417"/>
        <w:gridCol w:w="1559"/>
      </w:tblGrid>
      <w:tr w:rsidR="002B1A58" w:rsidRPr="004857B6" w14:paraId="6F27966D" w14:textId="77777777" w:rsidTr="0006432D">
        <w:trPr>
          <w:trHeight w:val="51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0233F" w14:textId="77777777" w:rsidR="002B1A58" w:rsidRPr="00CF78AB" w:rsidRDefault="002B1A58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4C808" w14:textId="7EB9533D" w:rsidR="002B1A58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2B1A58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B1D3" w14:textId="77777777" w:rsidR="002B1A58" w:rsidRPr="00344552" w:rsidRDefault="002B1A58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BA1A" w14:textId="77777777" w:rsidR="002B1A58" w:rsidRPr="00AC0B83" w:rsidRDefault="002B1A58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581A" w14:textId="77777777" w:rsidR="002B1A58" w:rsidRPr="00AC0B83" w:rsidRDefault="002B1A58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C36D" w14:textId="77777777" w:rsidR="002B1A58" w:rsidRPr="00AC0B83" w:rsidRDefault="002B1A58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E83E" w14:textId="77777777" w:rsidR="002B1A58" w:rsidRDefault="002B1A58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055F5C7B" w14:textId="77777777" w:rsidR="002B1A58" w:rsidRPr="00AC0B83" w:rsidRDefault="002B1A58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98E0" w14:textId="77777777" w:rsidR="002B1A58" w:rsidRPr="00AC0B83" w:rsidRDefault="002B1A58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9A12" w14:textId="77777777" w:rsidR="002B1A58" w:rsidRDefault="002B1A58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2B1A58" w:rsidRPr="00CF78AB" w14:paraId="6DB0882B" w14:textId="77777777" w:rsidTr="0006432D">
        <w:trPr>
          <w:trHeight w:val="7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2D765" w14:textId="77777777" w:rsidR="002B1A58" w:rsidRPr="00CF78AB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E2B03" w14:textId="77777777" w:rsidR="002B1A58" w:rsidRPr="00CF78AB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EC74" w14:textId="77777777" w:rsidR="002B1A58" w:rsidRPr="00CF78AB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FA3B" w14:textId="77777777" w:rsidR="002B1A58" w:rsidRPr="00CF78AB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65FA" w14:textId="77777777" w:rsidR="002B1A58" w:rsidRPr="00CF78AB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F8AA" w14:textId="77777777" w:rsidR="002B1A58" w:rsidRPr="00CF78AB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9196" w14:textId="77777777" w:rsidR="002B1A58" w:rsidRPr="00CF78AB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FCD5" w14:textId="77777777" w:rsidR="002B1A58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734F" w14:textId="77777777" w:rsidR="002B1A58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A47A37" w:rsidRPr="00CF78AB" w14:paraId="362C323A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4DE2C" w14:textId="77777777" w:rsidR="00A47A37" w:rsidRPr="00764A67" w:rsidRDefault="00A47A37" w:rsidP="00A47A37">
            <w:pPr>
              <w:pStyle w:val="Akapitzlist"/>
              <w:numPr>
                <w:ilvl w:val="0"/>
                <w:numId w:val="155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BFDE6" w14:textId="2A0ECAF6" w:rsidR="00A47A37" w:rsidRPr="00FD76BB" w:rsidRDefault="00A47A37" w:rsidP="00A47A37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Testy do wykrywania DNA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Mycobacterium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Tuberculosis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complex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(MTBC) w próbkach plwociny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3813" w14:textId="77777777" w:rsidR="00A47A37" w:rsidRPr="00CF78AB" w:rsidRDefault="00A47A37" w:rsidP="00A47A37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EA60" w14:textId="255ADCC2" w:rsidR="00A47A37" w:rsidRPr="007C0EC9" w:rsidRDefault="00A47A37" w:rsidP="00A47A37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240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2491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9149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89B8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1668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8753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47A37" w:rsidRPr="00CF78AB" w14:paraId="06669E58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FA1F4" w14:textId="77777777" w:rsidR="00A47A37" w:rsidRPr="00627AF1" w:rsidRDefault="00A47A37" w:rsidP="00A47A37">
            <w:pPr>
              <w:pStyle w:val="Akapitzlist"/>
              <w:numPr>
                <w:ilvl w:val="0"/>
                <w:numId w:val="155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4E10A" w14:textId="148D0188" w:rsidR="00A47A37" w:rsidRPr="00FD76BB" w:rsidRDefault="00A47A37" w:rsidP="00A47A37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Testy do wykrywania genów kodujących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karbapenemazy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blaKPC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blaNDM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blaVIM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/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blaIMPi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blaOXA-48 związane z brakiem wrażliwości bakterii Gram ujemnych na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karbapenemy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F67B" w14:textId="77777777" w:rsidR="00A47A37" w:rsidRPr="00CF78AB" w:rsidRDefault="00A47A37" w:rsidP="00A47A37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88DB" w14:textId="29D3C6BF" w:rsidR="00A47A37" w:rsidRPr="007C0EC9" w:rsidRDefault="00A47A37" w:rsidP="00A47A37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240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E792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8462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9439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027B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163A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47A37" w:rsidRPr="00CF78AB" w14:paraId="78C73C34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3F55" w14:textId="77777777" w:rsidR="00A47A37" w:rsidRPr="00627AF1" w:rsidRDefault="00A47A37" w:rsidP="00A47A37">
            <w:pPr>
              <w:pStyle w:val="Akapitzlist"/>
              <w:numPr>
                <w:ilvl w:val="0"/>
                <w:numId w:val="155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B5D8B" w14:textId="008080CC" w:rsidR="00A47A37" w:rsidRPr="00FD76BB" w:rsidRDefault="00A47A37" w:rsidP="00A47A37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Testy do badania wirusa grypy A/B , RSV oraz SARS-CoV-2 met PCR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8A25" w14:textId="77777777" w:rsidR="00A47A37" w:rsidRPr="00CF78AB" w:rsidRDefault="00A47A37" w:rsidP="00A47A37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6F9A" w14:textId="3C7C5B6D" w:rsidR="00A47A37" w:rsidRPr="007C0EC9" w:rsidRDefault="00A47A37" w:rsidP="00A47A37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240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4FB2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371B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DFAD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B3A8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1CA2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47A37" w:rsidRPr="00CF78AB" w14:paraId="3E3D0E63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FA852" w14:textId="77777777" w:rsidR="00A47A37" w:rsidRPr="00627AF1" w:rsidRDefault="00A47A37" w:rsidP="00A47A37">
            <w:pPr>
              <w:pStyle w:val="Akapitzlist"/>
              <w:numPr>
                <w:ilvl w:val="0"/>
                <w:numId w:val="155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9C309" w14:textId="77777777" w:rsidR="00A47A37" w:rsidRPr="00BE7FA5" w:rsidRDefault="00A47A37" w:rsidP="00A47A37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Testy do badania Chlamydia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Trachomatis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Neisseria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Gonorrhoeae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Trichomonas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Vaginalis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w moczu i w wymazach z pochwy oraz z kanału szyjki macicy wraz z asortymentem do pobrania materiału  14 badań  – badanie w moczu / miesiąc</w:t>
            </w:r>
          </w:p>
          <w:p w14:paraId="6CA95356" w14:textId="291C2190" w:rsidR="00A47A37" w:rsidRPr="00FD76BB" w:rsidRDefault="00A47A37" w:rsidP="00A47A37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  6 badań – wymaz z pochwy i z kanału szyjki macicy/ miesiąc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0CB1" w14:textId="77777777" w:rsidR="00A47A37" w:rsidRPr="00CF78AB" w:rsidRDefault="00A47A37" w:rsidP="00A47A37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C549" w14:textId="09CC321D" w:rsidR="00A47A37" w:rsidRPr="007C0EC9" w:rsidRDefault="00A47A37" w:rsidP="00A47A37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240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32F8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4FCC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410B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0741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34A9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47A37" w:rsidRPr="00CF78AB" w14:paraId="7E257838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F752C" w14:textId="77777777" w:rsidR="00A47A37" w:rsidRPr="00627AF1" w:rsidRDefault="00A47A37" w:rsidP="00A47A37">
            <w:pPr>
              <w:pStyle w:val="Akapitzlist"/>
              <w:numPr>
                <w:ilvl w:val="0"/>
                <w:numId w:val="155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068D4" w14:textId="77777777" w:rsidR="00A47A37" w:rsidRPr="00BE7FA5" w:rsidRDefault="00A47A37" w:rsidP="00A47A37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Inne wymagania:</w:t>
            </w:r>
          </w:p>
          <w:p w14:paraId="3D026CD9" w14:textId="77777777" w:rsidR="00A47A37" w:rsidRPr="00BE7FA5" w:rsidRDefault="00A47A37" w:rsidP="00A47A37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1. Wykonawca ma obowiązek w cenie oferty dostarczyć wszystkie odczynniki niezbędne do wykonania w/w oznaczeń 2. Wykonawca ma obowiązek w cenie oferty skonfigurować testy w systemie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Marcell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i AMMS.</w:t>
            </w:r>
          </w:p>
          <w:p w14:paraId="2116A6E3" w14:textId="77777777" w:rsidR="00A47A37" w:rsidRPr="00BE7FA5" w:rsidRDefault="00A47A37" w:rsidP="00A47A37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>
              <w:rPr>
                <w:rFonts w:ascii="Neo Sans Pro" w:hAnsi="Neo Sans Pro"/>
                <w:sz w:val="22"/>
                <w:szCs w:val="22"/>
              </w:rPr>
              <w:t>2</w:t>
            </w:r>
            <w:r w:rsidRPr="00BE7FA5">
              <w:rPr>
                <w:rFonts w:ascii="Neo Sans Pro" w:hAnsi="Neo Sans Pro"/>
                <w:sz w:val="22"/>
                <w:szCs w:val="22"/>
              </w:rPr>
              <w:t xml:space="preserve">. Wykonawca ma obowiązek zapewnić udział laboratorium w kontroli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zewnatrzlaboratoryjnej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2 razy w roku dla każdego testu. 4. Wykonawca ma zapewnić szkolenie z wykonania i interpretacji testów w siedzibie zamawiającego.</w:t>
            </w:r>
          </w:p>
          <w:p w14:paraId="645EDAB2" w14:textId="7D0D1513" w:rsidR="00A47A37" w:rsidRPr="00FD76BB" w:rsidRDefault="00A47A37" w:rsidP="00A47A37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>3</w:t>
            </w:r>
            <w:r w:rsidRPr="00BE7FA5">
              <w:rPr>
                <w:rFonts w:ascii="Neo Sans Pro" w:hAnsi="Neo Sans Pro"/>
                <w:sz w:val="22"/>
                <w:szCs w:val="22"/>
              </w:rPr>
              <w:t>. Wykonawca ma zapewnić wsparcie merytoryczne dotyczące wykonania i interpretacji wyników badań oraz wsparcie serwisowe przez cały czas trwania umowy.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C3F8" w14:textId="77777777" w:rsidR="00A47A37" w:rsidRPr="00CF78AB" w:rsidRDefault="00A47A37" w:rsidP="00A47A37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CABF" w14:textId="64551DBE" w:rsidR="00A47A37" w:rsidRPr="007C0EC9" w:rsidRDefault="00A47A37" w:rsidP="00A47A37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color w:val="000000"/>
                <w:sz w:val="20"/>
                <w:szCs w:val="20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F06E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8D24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8E79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7D1E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B47A" w14:textId="77777777" w:rsidR="00A47A37" w:rsidRDefault="00A47A37" w:rsidP="00A47A37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B1A58" w:rsidRPr="00CF78AB" w14:paraId="10FAE24B" w14:textId="77777777" w:rsidTr="0006432D">
        <w:trPr>
          <w:trHeight w:val="85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D906D" w14:textId="77777777" w:rsidR="002B1A58" w:rsidRPr="009672DC" w:rsidRDefault="002B1A58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710D" w14:textId="77777777" w:rsidR="002B1A58" w:rsidRDefault="002B1A58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D631" w14:textId="77777777" w:rsidR="002B1A58" w:rsidRDefault="002B1A58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E0CE" w14:textId="77777777" w:rsidR="002B1A58" w:rsidRDefault="002B1A58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11DB" w14:textId="77777777" w:rsidR="002B1A58" w:rsidRDefault="002B1A58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03C801A9" w14:textId="77777777" w:rsidR="002B1A58" w:rsidRPr="00C40260" w:rsidRDefault="002B1A58" w:rsidP="002B1A58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lastRenderedPageBreak/>
        <w:t>Oświadczamy, że:</w:t>
      </w:r>
    </w:p>
    <w:p w14:paraId="2AF45C87" w14:textId="77777777" w:rsidR="002B1A58" w:rsidRDefault="002B1A58" w:rsidP="001F649E">
      <w:pPr>
        <w:numPr>
          <w:ilvl w:val="0"/>
          <w:numId w:val="159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7B8E805B" w14:textId="77777777" w:rsidR="002B1A58" w:rsidRPr="00B611F5" w:rsidRDefault="002B1A58" w:rsidP="001F649E">
      <w:pPr>
        <w:numPr>
          <w:ilvl w:val="0"/>
          <w:numId w:val="159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24DF10AE" w14:textId="77777777" w:rsidR="002B1A58" w:rsidRPr="00B611F5" w:rsidRDefault="002B1A58" w:rsidP="002B1A58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1C8FB329" w14:textId="77777777" w:rsidR="002B1A58" w:rsidRPr="003F6446" w:rsidRDefault="002B1A58" w:rsidP="002B1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FD8FE77" w14:textId="77777777" w:rsidR="002B1A58" w:rsidRPr="003F6446" w:rsidRDefault="002B1A58" w:rsidP="002B1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2A6FB83" w14:textId="77777777" w:rsidR="002B1A58" w:rsidRDefault="002B1A58" w:rsidP="002B1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B0BBA16" w14:textId="77777777" w:rsidR="002B1A58" w:rsidRPr="003F6446" w:rsidRDefault="002B1A58" w:rsidP="002B1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3BEED49B" w14:textId="77777777" w:rsidR="002B1A58" w:rsidRDefault="002B1A58" w:rsidP="002B1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45F0677" w14:textId="77777777" w:rsidR="002B1A58" w:rsidRDefault="002B1A58" w:rsidP="002B1A58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5C87D9FF" w14:textId="77777777" w:rsidR="002B1A58" w:rsidRDefault="002B1A58" w:rsidP="002B1A58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106E520" w14:textId="77777777" w:rsidR="002B1A58" w:rsidRDefault="002B1A58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4C3C94E7" w14:textId="77777777" w:rsidR="00566B3F" w:rsidRDefault="00566B3F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0C13F7F5" w14:textId="3651A310" w:rsidR="00566B3F" w:rsidRDefault="00566B3F" w:rsidP="00566B3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5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51C270D" w14:textId="77777777" w:rsidR="00566B3F" w:rsidRPr="00B42D9D" w:rsidRDefault="00566B3F" w:rsidP="00566B3F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3127CA0" w14:textId="77777777" w:rsidR="00566B3F" w:rsidRPr="00BE7FA5" w:rsidRDefault="00566B3F" w:rsidP="00566B3F">
      <w:pPr>
        <w:jc w:val="both"/>
        <w:rPr>
          <w:rFonts w:ascii="Neo Sans Pro" w:hAnsi="Neo Sans Pro"/>
          <w:sz w:val="22"/>
          <w:szCs w:val="22"/>
        </w:rPr>
      </w:pPr>
      <w:r>
        <w:rPr>
          <w:rFonts w:ascii="Neo Sans Pro" w:hAnsi="Neo Sans Pro"/>
          <w:b/>
          <w:bCs/>
          <w:sz w:val="22"/>
          <w:szCs w:val="22"/>
        </w:rPr>
        <w:t>C</w:t>
      </w:r>
      <w:r w:rsidRPr="00BE7FA5">
        <w:rPr>
          <w:rFonts w:ascii="Neo Sans Pro" w:hAnsi="Neo Sans Pro"/>
          <w:b/>
          <w:bCs/>
          <w:sz w:val="22"/>
          <w:szCs w:val="22"/>
        </w:rPr>
        <w:t>zęść NR 2</w:t>
      </w:r>
      <w:r>
        <w:rPr>
          <w:rFonts w:ascii="Neo Sans Pro" w:hAnsi="Neo Sans Pro"/>
          <w:b/>
          <w:bCs/>
          <w:sz w:val="22"/>
          <w:szCs w:val="22"/>
        </w:rPr>
        <w:t>8</w:t>
      </w:r>
      <w:r w:rsidRPr="00BE7FA5">
        <w:rPr>
          <w:rFonts w:ascii="Neo Sans Pro" w:hAnsi="Neo Sans Pro"/>
          <w:b/>
          <w:bCs/>
          <w:sz w:val="22"/>
          <w:szCs w:val="22"/>
        </w:rPr>
        <w:t xml:space="preserve"> -   Asortyment: sprzęt jednorazowego użytku  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566B3F" w:rsidRPr="001A7732" w14:paraId="0AA88323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7939" w14:textId="77777777" w:rsidR="00566B3F" w:rsidRPr="001A7732" w:rsidRDefault="00566B3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566B3F" w:rsidRPr="001A7732" w14:paraId="1C4088DC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79E7" w14:textId="77777777" w:rsidR="00566B3F" w:rsidRPr="001A7732" w:rsidRDefault="00566B3F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72CF0FCC" w14:textId="77777777" w:rsidR="00566B3F" w:rsidRDefault="00566B3F" w:rsidP="00566B3F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0C9E07F0" w14:textId="77777777" w:rsidR="00566B3F" w:rsidRPr="00606242" w:rsidRDefault="00566B3F" w:rsidP="00566B3F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37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3402"/>
        <w:gridCol w:w="2552"/>
        <w:gridCol w:w="1134"/>
        <w:gridCol w:w="1701"/>
        <w:gridCol w:w="1276"/>
        <w:gridCol w:w="1417"/>
        <w:gridCol w:w="1417"/>
        <w:gridCol w:w="1559"/>
      </w:tblGrid>
      <w:tr w:rsidR="00566B3F" w:rsidRPr="004857B6" w14:paraId="60EBF657" w14:textId="77777777" w:rsidTr="0006432D">
        <w:trPr>
          <w:trHeight w:val="51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33B5C" w14:textId="77777777" w:rsidR="00566B3F" w:rsidRPr="00CF78AB" w:rsidRDefault="00566B3F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9029B" w14:textId="7BD3AEAE" w:rsidR="00566B3F" w:rsidRPr="00705B7C" w:rsidRDefault="008664B5" w:rsidP="0006432D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566B3F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A10A" w14:textId="77777777" w:rsidR="00566B3F" w:rsidRPr="00344552" w:rsidRDefault="00566B3F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E755" w14:textId="77777777" w:rsidR="00566B3F" w:rsidRPr="00AC0B83" w:rsidRDefault="00566B3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8B9B" w14:textId="77777777" w:rsidR="00566B3F" w:rsidRPr="00AC0B83" w:rsidRDefault="00566B3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B072" w14:textId="77777777" w:rsidR="00566B3F" w:rsidRPr="00AC0B83" w:rsidRDefault="00566B3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D810" w14:textId="77777777" w:rsidR="00566B3F" w:rsidRDefault="00566B3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1D609EB4" w14:textId="77777777" w:rsidR="00566B3F" w:rsidRPr="00AC0B83" w:rsidRDefault="00566B3F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E68" w14:textId="77777777" w:rsidR="00566B3F" w:rsidRPr="00AC0B83" w:rsidRDefault="00566B3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4C68" w14:textId="77777777" w:rsidR="00566B3F" w:rsidRDefault="00566B3F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566B3F" w:rsidRPr="00CF78AB" w14:paraId="5FBECB97" w14:textId="77777777" w:rsidTr="0006432D">
        <w:trPr>
          <w:trHeight w:val="7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64929" w14:textId="77777777" w:rsidR="00566B3F" w:rsidRPr="00CF78AB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196C4" w14:textId="77777777" w:rsidR="00566B3F" w:rsidRPr="00CF78AB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B420" w14:textId="77777777" w:rsidR="00566B3F" w:rsidRPr="00CF78AB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D7B7" w14:textId="77777777" w:rsidR="00566B3F" w:rsidRPr="00CF78AB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41C6" w14:textId="77777777" w:rsidR="00566B3F" w:rsidRPr="00CF78AB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45E7" w14:textId="77777777" w:rsidR="00566B3F" w:rsidRPr="00CF78AB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7893" w14:textId="77777777" w:rsidR="00566B3F" w:rsidRPr="00CF78AB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6816" w14:textId="77777777" w:rsidR="00566B3F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CECF" w14:textId="77777777" w:rsidR="00566B3F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1F649E" w:rsidRPr="00CF78AB" w14:paraId="754271BD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556EB" w14:textId="77777777" w:rsidR="001F649E" w:rsidRPr="00764A67" w:rsidRDefault="001F649E" w:rsidP="001F649E">
            <w:pPr>
              <w:pStyle w:val="Akapitzlist"/>
              <w:numPr>
                <w:ilvl w:val="0"/>
                <w:numId w:val="157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440E6" w14:textId="00696540" w:rsidR="001F649E" w:rsidRPr="00FD76BB" w:rsidRDefault="001F649E" w:rsidP="001F649E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Płynne podłoże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Cary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-Blair przeznaczone do zachowania wzrostu i stabilizacji żywotności patogennych bakterii jelitowych podczas transportu do laboratorium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zwalidowane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do tradycyjnej hodowli bakterii i </w:t>
            </w:r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testów molekularnych</w:t>
            </w:r>
            <w:r w:rsidRPr="00BE7FA5">
              <w:rPr>
                <w:rFonts w:ascii="Neo Sans Pro" w:hAnsi="Neo Sans Pro"/>
                <w:sz w:val="22"/>
                <w:szCs w:val="22"/>
              </w:rPr>
              <w:t xml:space="preserve"> (Sterylny </w:t>
            </w:r>
            <w:r w:rsidRPr="00BE7FA5">
              <w:rPr>
                <w:rFonts w:ascii="Neo Sans Pro" w:hAnsi="Neo Sans Pro"/>
                <w:sz w:val="22"/>
                <w:szCs w:val="22"/>
              </w:rPr>
              <w:lastRenderedPageBreak/>
              <w:t xml:space="preserve">zestaw do pobierania wymazów z odbytu oraz próbek kału) , pakowane indywidualnie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94FE" w14:textId="77777777" w:rsidR="001F649E" w:rsidRPr="00CF78AB" w:rsidRDefault="001F649E" w:rsidP="001F649E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9B27" w14:textId="508F6F47" w:rsidR="001F649E" w:rsidRPr="007C0EC9" w:rsidRDefault="001F649E" w:rsidP="001F649E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>400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20ED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044E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06DD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4706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52AC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F649E" w:rsidRPr="00CF78AB" w14:paraId="3E081BD2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2627D" w14:textId="77777777" w:rsidR="001F649E" w:rsidRPr="00627AF1" w:rsidRDefault="001F649E" w:rsidP="001F649E">
            <w:pPr>
              <w:pStyle w:val="Akapitzlist"/>
              <w:numPr>
                <w:ilvl w:val="0"/>
                <w:numId w:val="157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90E96" w14:textId="665DF368" w:rsidR="001F649E" w:rsidRPr="00FD76BB" w:rsidRDefault="001F649E" w:rsidP="001F649E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Podłoże płynne zawierające roztwór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Hanksa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odpowiednie do pobierania, transportu i długotrwałego zamrażania wirusów, Chlamydia,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Mycoplasma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i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Ureaplasma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, odpowiedni do hodowli wirusów, wykrywania antygenów oraz </w:t>
            </w:r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testów molekularnych</w:t>
            </w:r>
            <w:r w:rsidRPr="00BE7FA5">
              <w:rPr>
                <w:rFonts w:ascii="Neo Sans Pro" w:hAnsi="Neo Sans Pro"/>
                <w:sz w:val="22"/>
                <w:szCs w:val="22"/>
              </w:rPr>
              <w:t xml:space="preserve"> (Sterylny zestaw do pobierania m.in. wymazów z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nosogardzieli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), pakowane indywidualnie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344F" w14:textId="77777777" w:rsidR="001F649E" w:rsidRPr="00CF78AB" w:rsidRDefault="001F649E" w:rsidP="001F649E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8DCC" w14:textId="29ACC818" w:rsidR="001F649E" w:rsidRPr="007C0EC9" w:rsidRDefault="001F649E" w:rsidP="001F649E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1000 szt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8F73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D510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5C00D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6226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4B2F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F649E" w:rsidRPr="00CF78AB" w14:paraId="17579727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027A5" w14:textId="77777777" w:rsidR="001F649E" w:rsidRPr="00627AF1" w:rsidRDefault="001F649E" w:rsidP="001F649E">
            <w:pPr>
              <w:pStyle w:val="Akapitzlist"/>
              <w:numPr>
                <w:ilvl w:val="0"/>
                <w:numId w:val="157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DD568" w14:textId="3D4FCE99" w:rsidR="001F649E" w:rsidRPr="00FD76BB" w:rsidRDefault="001F649E" w:rsidP="001F649E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System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pobraniowy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(sterylny) na bazie gąbki przeznaczony do pobrania, transportu i zachowania stabilności próbek moczu do 48 godzin w temperaturze pokojowej. Zastosowanie: do pobierania próbek moczu na posiew pod kątem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uropatogennych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bakterii i grzybów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E946" w14:textId="77777777" w:rsidR="001F649E" w:rsidRPr="00CF78AB" w:rsidRDefault="001F649E" w:rsidP="001F649E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EAE3" w14:textId="6484F744" w:rsidR="001F649E" w:rsidRPr="007C0EC9" w:rsidRDefault="001F649E" w:rsidP="001F649E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2"/>
                <w:szCs w:val="22"/>
              </w:rPr>
              <w:t>200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D2BF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996B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61E8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D86C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8A97" w14:textId="77777777" w:rsidR="001F649E" w:rsidRDefault="001F649E" w:rsidP="001F649E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566B3F" w:rsidRPr="00CF78AB" w14:paraId="5B2AC857" w14:textId="77777777" w:rsidTr="0006432D">
        <w:trPr>
          <w:trHeight w:val="85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87E92" w14:textId="77777777" w:rsidR="00566B3F" w:rsidRPr="009672DC" w:rsidRDefault="00566B3F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817A" w14:textId="77777777" w:rsidR="00566B3F" w:rsidRDefault="00566B3F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0860" w14:textId="77777777" w:rsidR="00566B3F" w:rsidRDefault="00566B3F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29A8" w14:textId="77777777" w:rsidR="00566B3F" w:rsidRDefault="00566B3F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099E" w14:textId="77777777" w:rsidR="00566B3F" w:rsidRDefault="00566B3F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1354988F" w14:textId="77777777" w:rsidR="00566B3F" w:rsidRPr="00C40260" w:rsidRDefault="00566B3F" w:rsidP="00566B3F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2F6D6F75" w14:textId="77777777" w:rsidR="00566B3F" w:rsidRDefault="00566B3F" w:rsidP="001F649E">
      <w:pPr>
        <w:numPr>
          <w:ilvl w:val="0"/>
          <w:numId w:val="158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4BE5D84F" w14:textId="77777777" w:rsidR="00566B3F" w:rsidRPr="00B611F5" w:rsidRDefault="00566B3F" w:rsidP="00566B3F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BA83E58" w14:textId="77777777" w:rsidR="00566B3F" w:rsidRPr="003F6446" w:rsidRDefault="00566B3F" w:rsidP="00566B3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06C822D" w14:textId="77777777" w:rsidR="00566B3F" w:rsidRPr="003F6446" w:rsidRDefault="00566B3F" w:rsidP="00566B3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DCAA169" w14:textId="77777777" w:rsidR="00566B3F" w:rsidRDefault="00566B3F" w:rsidP="00566B3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19F014D" w14:textId="77777777" w:rsidR="00566B3F" w:rsidRPr="003F6446" w:rsidRDefault="00566B3F" w:rsidP="00566B3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5C01BDBD" w14:textId="77777777" w:rsidR="00566B3F" w:rsidRDefault="00566B3F" w:rsidP="00566B3F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9D8E289" w14:textId="77777777" w:rsidR="00566B3F" w:rsidRDefault="00566B3F" w:rsidP="00566B3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20778AAC" w14:textId="77777777" w:rsidR="00566B3F" w:rsidRDefault="00566B3F" w:rsidP="00566B3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0A98341D" w14:textId="77777777" w:rsidR="00566B3F" w:rsidRDefault="00566B3F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739E387A" w14:textId="77777777" w:rsidR="001F649E" w:rsidRDefault="001F649E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p w14:paraId="13D05918" w14:textId="3A09C6E5" w:rsidR="001F649E" w:rsidRDefault="001F649E" w:rsidP="001F649E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="00475E91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AF6AC49" w14:textId="77777777" w:rsidR="001F649E" w:rsidRPr="00B42D9D" w:rsidRDefault="001F649E" w:rsidP="001F649E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1B3BCC1" w14:textId="77777777" w:rsidR="001F649E" w:rsidRPr="007A2C25" w:rsidRDefault="001F649E" w:rsidP="001F649E">
      <w:pPr>
        <w:jc w:val="center"/>
        <w:rPr>
          <w:rFonts w:ascii="Neo Sans Pro" w:hAnsi="Neo Sans Pro"/>
          <w:sz w:val="22"/>
          <w:szCs w:val="22"/>
        </w:rPr>
      </w:pPr>
      <w:r w:rsidRPr="007A2C25">
        <w:rPr>
          <w:rFonts w:ascii="Neo Sans Pro" w:hAnsi="Neo Sans Pro"/>
          <w:b/>
          <w:bCs/>
          <w:sz w:val="22"/>
          <w:szCs w:val="22"/>
        </w:rPr>
        <w:t>Część NR 29 - Odczynniki -asortyment niezbędny do wykonywania badań na aparacie  GENEXPERT IV R2  met. PCR  (Aparat GENEXPERT IV R2  jest systemem zamkniętym)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F649E" w:rsidRPr="001A7732" w14:paraId="4741CF96" w14:textId="77777777" w:rsidTr="0006432D">
        <w:trPr>
          <w:trHeight w:val="227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3EF3" w14:textId="77777777" w:rsidR="001F649E" w:rsidRPr="001A7732" w:rsidRDefault="001F649E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F649E" w:rsidRPr="001A7732" w14:paraId="2F2A9673" w14:textId="77777777" w:rsidTr="0006432D">
        <w:trPr>
          <w:trHeight w:val="229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921" w14:textId="77777777" w:rsidR="001F649E" w:rsidRPr="001A7732" w:rsidRDefault="001F649E" w:rsidP="0006432D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</w:tc>
      </w:tr>
    </w:tbl>
    <w:p w14:paraId="0FDA7CFE" w14:textId="77777777" w:rsidR="001F649E" w:rsidRDefault="001F649E" w:rsidP="001F649E">
      <w:pPr>
        <w:jc w:val="both"/>
        <w:rPr>
          <w:rFonts w:ascii="Neo Sans Pro" w:hAnsi="Neo Sans Pro"/>
          <w:b/>
          <w:bCs/>
          <w:sz w:val="22"/>
          <w:szCs w:val="22"/>
        </w:rPr>
      </w:pPr>
    </w:p>
    <w:p w14:paraId="4BF9CD20" w14:textId="77777777" w:rsidR="001F649E" w:rsidRPr="00606242" w:rsidRDefault="001F649E" w:rsidP="001F649E">
      <w:pPr>
        <w:jc w:val="both"/>
        <w:rPr>
          <w:rFonts w:ascii="Neo Sans Pro" w:hAnsi="Neo Sans Pro"/>
          <w:b/>
          <w:bCs/>
          <w:sz w:val="22"/>
          <w:szCs w:val="22"/>
        </w:rPr>
      </w:pPr>
    </w:p>
    <w:tbl>
      <w:tblPr>
        <w:tblW w:w="1537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3402"/>
        <w:gridCol w:w="2552"/>
        <w:gridCol w:w="1134"/>
        <w:gridCol w:w="1701"/>
        <w:gridCol w:w="1276"/>
        <w:gridCol w:w="1417"/>
        <w:gridCol w:w="1417"/>
        <w:gridCol w:w="1559"/>
      </w:tblGrid>
      <w:tr w:rsidR="001F649E" w:rsidRPr="004857B6" w14:paraId="293A3BFF" w14:textId="77777777" w:rsidTr="0006432D">
        <w:trPr>
          <w:trHeight w:val="51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F2EF3" w14:textId="77777777" w:rsidR="001F649E" w:rsidRPr="00CF78AB" w:rsidRDefault="001F649E" w:rsidP="0006432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8F074" w14:textId="60B720CD" w:rsidR="001F649E" w:rsidRPr="00705B7C" w:rsidRDefault="001F649E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</w:t>
            </w:r>
            <w:r w:rsidR="00E60281" w:rsidRPr="00E60281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Nazwa asortymentu 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>(Opis parametrów wymaganych)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5341" w14:textId="77777777" w:rsidR="001F649E" w:rsidRPr="00344552" w:rsidRDefault="001F649E" w:rsidP="0006432D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B889" w14:textId="77777777" w:rsidR="001F649E" w:rsidRPr="00AC0B83" w:rsidRDefault="001F649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2408" w14:textId="77777777" w:rsidR="001F649E" w:rsidRPr="00AC0B83" w:rsidRDefault="001F649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0C97" w14:textId="77777777" w:rsidR="001F649E" w:rsidRPr="00AC0B83" w:rsidRDefault="001F649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D3DA" w14:textId="77777777" w:rsidR="001F649E" w:rsidRDefault="001F649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227D0141" w14:textId="77777777" w:rsidR="001F649E" w:rsidRPr="00AC0B83" w:rsidRDefault="001F649E" w:rsidP="0006432D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D0CA" w14:textId="77777777" w:rsidR="001F649E" w:rsidRPr="00AC0B83" w:rsidRDefault="001F649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955F" w14:textId="77777777" w:rsidR="001F649E" w:rsidRDefault="001F649E" w:rsidP="0006432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1F649E" w:rsidRPr="00CF78AB" w14:paraId="301A5B50" w14:textId="77777777" w:rsidTr="0006432D">
        <w:trPr>
          <w:trHeight w:val="7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C815A" w14:textId="77777777" w:rsidR="001F649E" w:rsidRPr="00CF78AB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B19C2" w14:textId="77777777" w:rsidR="001F649E" w:rsidRPr="00CF78AB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0CEE" w14:textId="77777777" w:rsidR="001F649E" w:rsidRPr="00CF78AB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DE33" w14:textId="77777777" w:rsidR="001F649E" w:rsidRPr="00CF78AB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3F44" w14:textId="77777777" w:rsidR="001F649E" w:rsidRPr="00CF78AB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ED65" w14:textId="77777777" w:rsidR="001F649E" w:rsidRPr="00CF78AB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FF6C" w14:textId="77777777" w:rsidR="001F649E" w:rsidRPr="00CF78AB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DA3B" w14:textId="77777777" w:rsidR="001F649E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D6FD" w14:textId="77777777" w:rsidR="001F649E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FF0FD5" w:rsidRPr="00CF78AB" w14:paraId="7CC6666F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D6C3" w14:textId="77777777" w:rsidR="00FF0FD5" w:rsidRPr="00764A67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4FAB7" w14:textId="66E9857E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Testy do wykrywania kompleksu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Mycobacterium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tuberculosis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   oraz mutacji związanych z opornością na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ryfampicynę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 w próbkach plwociny lub zagęszczony osad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0C55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E827" w14:textId="56D7797E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00C0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A4C3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8C9B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DFE4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EF8B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5B3E0DB4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4A057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818B9" w14:textId="27B329E9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Testy do wykrywania 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Clostridioides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difficile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i jej toksyny binarnej oraz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róznicowanie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szczepu 027 w kale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595B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E454" w14:textId="235CC1EC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5669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E990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16F9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2A3F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79EC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0E278A87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08A5A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8A858" w14:textId="1F5BA225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Testy do wykrywania i różnicowania 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karbapenemaz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typu  </w:t>
            </w:r>
            <w:r w:rsidRPr="007A2C25">
              <w:rPr>
                <w:rFonts w:ascii="Neo Sans Pro" w:hAnsi="Neo Sans Pro"/>
                <w:sz w:val="22"/>
                <w:szCs w:val="22"/>
              </w:rPr>
              <w:lastRenderedPageBreak/>
              <w:t xml:space="preserve">KPC, NDM, VIM, IMP, OXA-48  Materiał:  wymaz z odbytu/ lub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okołoodbytniczy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lub kolonie bakteryjne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DF03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1B8E" w14:textId="38884AD5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E989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E32B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BD85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4314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0CBC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303C0FA2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5539A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50727" w14:textId="19681865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>Testy do wykrywania i różnicowania   wirusa grypy typu A/B , RSV oraz SARS-CoV-2  Materiał : wymaz z jamy nosowo-gardłowej i z przedniej części jamy nosowej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0C3A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FB96" w14:textId="77777777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A69F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08A3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3E1E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C3C4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F8E5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3A041B84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E65E4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78AD0" w14:textId="497CA1F3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Testy do wykrywania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Streptococcus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pyogenes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u pacjentów z objawami zapalenia gardła.  Materiał : wymaz z gardła 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FCC4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D5AD" w14:textId="77777777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2C09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151D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A3B8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ADCD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50C9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4AFCC08C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E6410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16A11" w14:textId="4D5DB727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Testy do wykrywania i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róznicowania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Chlamydia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Trachomatis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i/lub 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Neisseria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Gonorrhoeae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.  Materiał : m.in. mocz lub wymaz (z pochwy/kanału szyjki macicy )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E71D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34AD" w14:textId="77777777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B554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213E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3D8A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8DE7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CEA7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7E3231D6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0FC78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251B2" w14:textId="1F481EC6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Testy do wykrywania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Trichomonas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Vaginalis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 Materiał : m.in. mocz lub wymaz (z pochwy/kanału szyjki macicy )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0C27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22FD" w14:textId="77777777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1030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D7D5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CA6A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1BA5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92A8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4872207E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1DB5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356B0" w14:textId="2CD14FF9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Testy do wykrywania 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Streptococcus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grupy B (GBS)  </w:t>
            </w:r>
            <w:r w:rsidRPr="007A2C25">
              <w:rPr>
                <w:rFonts w:ascii="Neo Sans Pro" w:hAnsi="Neo Sans Pro"/>
                <w:sz w:val="22"/>
                <w:szCs w:val="22"/>
              </w:rPr>
              <w:lastRenderedPageBreak/>
              <w:t>Materiał : wymazy z pochwy i odbytu.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5EAE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EA4A" w14:textId="77777777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F1BF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168F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E548D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6E95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F6EF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0E951AC5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E3F9C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5C637" w14:textId="77777777" w:rsidR="00FF0FD5" w:rsidRPr="007A2C25" w:rsidRDefault="00FF0FD5" w:rsidP="00FF0FD5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 Testy do wykrywania  wirusa brodawczaka ludzkiego (HPV) o wysokim ryzyku- identyfikowanie typów HPV16 I HPV 18/45 </w:t>
            </w:r>
          </w:p>
          <w:p w14:paraId="700B0C80" w14:textId="13C2261E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>Materiał : próbki z szyjki macicy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799E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8AA0" w14:textId="77777777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E914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6CA5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E19D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1E8C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CAE1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798EB477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41A0D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82910" w14:textId="1A3D0360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 Testy do wykrywania gronkowca złocistego opornego na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metycylinę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(MRSA) bezpośrednio z wymazów z jamy nosowej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F11B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4551" w14:textId="77777777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0A39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EAD4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6A63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0140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D151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02FD7733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4BE97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06FFD" w14:textId="31B72F60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7A2C25">
              <w:rPr>
                <w:rFonts w:ascii="Neo Sans Pro" w:hAnsi="Neo Sans Pro"/>
                <w:sz w:val="22"/>
                <w:szCs w:val="22"/>
              </w:rPr>
              <w:t xml:space="preserve"> Testy do wykrywania genów oporności na wankomycynę u 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enterokoków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 xml:space="preserve"> (</w:t>
            </w:r>
            <w:proofErr w:type="spellStart"/>
            <w:r w:rsidRPr="007A2C25">
              <w:rPr>
                <w:rFonts w:ascii="Neo Sans Pro" w:hAnsi="Neo Sans Pro"/>
                <w:sz w:val="22"/>
                <w:szCs w:val="22"/>
              </w:rPr>
              <w:t>vanA</w:t>
            </w:r>
            <w:proofErr w:type="spellEnd"/>
            <w:r w:rsidRPr="007A2C25">
              <w:rPr>
                <w:rFonts w:ascii="Neo Sans Pro" w:hAnsi="Neo Sans Pro"/>
                <w:sz w:val="22"/>
                <w:szCs w:val="22"/>
              </w:rPr>
              <w:t>/B) Materiał : wymaz z odbytu (w opakowaniu max. 10 sztuk testów 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FB2D" w14:textId="77777777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C504" w14:textId="77777777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F1DD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62BB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89A8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D72F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084D" w14:textId="77777777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F0FD5" w:rsidRPr="00CF78AB" w14:paraId="291FE692" w14:textId="77777777" w:rsidTr="0006432D">
        <w:trPr>
          <w:trHeight w:val="200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A5154" w14:textId="77777777" w:rsidR="00FF0FD5" w:rsidRPr="00627AF1" w:rsidRDefault="00FF0FD5" w:rsidP="00FF0FD5">
            <w:pPr>
              <w:pStyle w:val="Akapitzlist"/>
              <w:numPr>
                <w:ilvl w:val="0"/>
                <w:numId w:val="161"/>
              </w:numPr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143E0" w14:textId="77777777" w:rsidR="00FF0FD5" w:rsidRPr="00BE7FA5" w:rsidRDefault="00FF0FD5" w:rsidP="00FF0FD5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Inne wymagania:</w:t>
            </w:r>
          </w:p>
          <w:p w14:paraId="54B5C596" w14:textId="77777777" w:rsidR="00FF0FD5" w:rsidRPr="00BE7FA5" w:rsidRDefault="00FF0FD5" w:rsidP="00FF0FD5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1. Wykonawca ma obowiązek w cenie oferty dostarczyć wszystkie odczynniki </w:t>
            </w:r>
            <w:r w:rsidRPr="00BE7FA5">
              <w:rPr>
                <w:rFonts w:ascii="Neo Sans Pro" w:hAnsi="Neo Sans Pro"/>
                <w:b/>
                <w:bCs/>
                <w:sz w:val="22"/>
                <w:szCs w:val="22"/>
              </w:rPr>
              <w:t>(również ewentualne podłoża transportowe, roztwory )</w:t>
            </w:r>
            <w:r w:rsidRPr="00BE7FA5">
              <w:rPr>
                <w:rFonts w:ascii="Neo Sans Pro" w:hAnsi="Neo Sans Pro"/>
                <w:sz w:val="22"/>
                <w:szCs w:val="22"/>
              </w:rPr>
              <w:t xml:space="preserve"> niezbędne do  wykonania w/w oznaczeń </w:t>
            </w:r>
          </w:p>
          <w:p w14:paraId="5C69E3D5" w14:textId="77777777" w:rsidR="00FF0FD5" w:rsidRPr="00BE7FA5" w:rsidRDefault="00FF0FD5" w:rsidP="00FF0FD5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2. Wykonawca ma obowiązek w cenie oferty skonfigurować testy w systemie </w:t>
            </w:r>
            <w:proofErr w:type="spellStart"/>
            <w:r w:rsidRPr="00BE7FA5">
              <w:rPr>
                <w:rFonts w:ascii="Neo Sans Pro" w:hAnsi="Neo Sans Pro"/>
                <w:sz w:val="22"/>
                <w:szCs w:val="22"/>
              </w:rPr>
              <w:t>Marcell</w:t>
            </w:r>
            <w:proofErr w:type="spellEnd"/>
            <w:r w:rsidRPr="00BE7FA5">
              <w:rPr>
                <w:rFonts w:ascii="Neo Sans Pro" w:hAnsi="Neo Sans Pro"/>
                <w:sz w:val="22"/>
                <w:szCs w:val="22"/>
              </w:rPr>
              <w:t xml:space="preserve"> i AMMS.</w:t>
            </w:r>
          </w:p>
          <w:p w14:paraId="65564223" w14:textId="77777777" w:rsidR="00FF0FD5" w:rsidRPr="00BE7FA5" w:rsidRDefault="00FF0FD5" w:rsidP="00FF0FD5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 xml:space="preserve">3. Wykonawca ma zapewnić szkolenie z wykonania i </w:t>
            </w:r>
            <w:r w:rsidRPr="00BE7FA5">
              <w:rPr>
                <w:rFonts w:ascii="Neo Sans Pro" w:hAnsi="Neo Sans Pro"/>
                <w:sz w:val="22"/>
                <w:szCs w:val="22"/>
              </w:rPr>
              <w:lastRenderedPageBreak/>
              <w:t>interpretacji testów w siedzibie zamawiającego.</w:t>
            </w:r>
          </w:p>
          <w:p w14:paraId="7BDEFA59" w14:textId="393417CD" w:rsidR="00FF0FD5" w:rsidRPr="00FD76BB" w:rsidRDefault="00FF0FD5" w:rsidP="00FF0FD5">
            <w:pPr>
              <w:jc w:val="both"/>
              <w:rPr>
                <w:rFonts w:ascii="Neo Sans Pro" w:hAnsi="Neo Sans Pro"/>
                <w:i/>
                <w:iCs/>
                <w:color w:val="000000"/>
                <w:sz w:val="20"/>
                <w:szCs w:val="20"/>
              </w:rPr>
            </w:pPr>
            <w:r w:rsidRPr="00BE7FA5">
              <w:rPr>
                <w:rFonts w:ascii="Neo Sans Pro" w:hAnsi="Neo Sans Pro"/>
                <w:sz w:val="22"/>
                <w:szCs w:val="22"/>
              </w:rPr>
              <w:t>5. Wykonawca ma zapewnić wsparcie merytoryczne dotyczące wykonania i interpretacji wyników badań oraz wsparcie serwisowe przez cały czas trwania umowy.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2BAF" w14:textId="6D97500B" w:rsidR="00FF0FD5" w:rsidRPr="00CF78AB" w:rsidRDefault="00FF0FD5" w:rsidP="00FF0FD5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9C16" w14:textId="15A3B1B4" w:rsidR="00FF0FD5" w:rsidRPr="007C0EC9" w:rsidRDefault="00FF0FD5" w:rsidP="00FF0FD5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color w:val="000000"/>
                <w:sz w:val="20"/>
                <w:szCs w:val="20"/>
              </w:rPr>
              <w:t>……..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C4B9" w14:textId="69966FEB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…………….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A0AF" w14:textId="1B389439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…………..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2B3F" w14:textId="1D3A2111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………..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E946" w14:textId="1ECF07E9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…………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1705" w14:textId="02A488D4" w:rsidR="00FF0FD5" w:rsidRDefault="00FF0FD5" w:rsidP="00FF0FD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……….</w:t>
            </w:r>
          </w:p>
        </w:tc>
      </w:tr>
      <w:tr w:rsidR="001F649E" w:rsidRPr="00CF78AB" w14:paraId="231426BB" w14:textId="77777777" w:rsidTr="0006432D">
        <w:trPr>
          <w:trHeight w:val="85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A04D5" w14:textId="77777777" w:rsidR="001F649E" w:rsidRPr="009672DC" w:rsidRDefault="001F649E" w:rsidP="0006432D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242A" w14:textId="77777777" w:rsidR="001F649E" w:rsidRDefault="001F649E" w:rsidP="0006432D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2F5B" w14:textId="77777777" w:rsidR="001F649E" w:rsidRDefault="001F649E" w:rsidP="0006432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9692" w14:textId="77777777" w:rsidR="001F649E" w:rsidRDefault="001F649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10B7" w14:textId="77777777" w:rsidR="001F649E" w:rsidRDefault="001F649E" w:rsidP="0006432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571E9D4A" w14:textId="77777777" w:rsidR="001F649E" w:rsidRPr="00C40260" w:rsidRDefault="001F649E" w:rsidP="001F649E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227E211A" w14:textId="77777777" w:rsidR="005E430A" w:rsidRDefault="005E430A" w:rsidP="001F649E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</w:p>
    <w:p w14:paraId="1ECE33DD" w14:textId="77777777" w:rsidR="005E430A" w:rsidRDefault="005E430A" w:rsidP="005E430A">
      <w:pPr>
        <w:numPr>
          <w:ilvl w:val="0"/>
          <w:numId w:val="162"/>
        </w:num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sz w:val="22"/>
          <w:szCs w:val="22"/>
          <w:lang w:eastAsia="pl-PL"/>
        </w:rPr>
        <w:t xml:space="preserve">oferowane produkty stanowią wyroby medyczne w rozumieniu obowiązujących przepisów prawa; </w:t>
      </w:r>
    </w:p>
    <w:p w14:paraId="67A866FF" w14:textId="77777777" w:rsidR="005E430A" w:rsidRPr="00B611F5" w:rsidRDefault="005E430A" w:rsidP="005E430A">
      <w:pPr>
        <w:numPr>
          <w:ilvl w:val="0"/>
          <w:numId w:val="162"/>
        </w:num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hAnsi="Neo Sans Pro"/>
          <w:sz w:val="22"/>
          <w:szCs w:val="22"/>
          <w:lang w:eastAsia="pl-PL"/>
        </w:rPr>
        <w:t xml:space="preserve">oferowane produkty posiadają certyfikat CE, certyfikat IVD, </w:t>
      </w:r>
    </w:p>
    <w:p w14:paraId="1957E326" w14:textId="77777777" w:rsidR="005E430A" w:rsidRDefault="005E430A" w:rsidP="001F649E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</w:p>
    <w:p w14:paraId="236D2B64" w14:textId="0F8FC3D1" w:rsidR="001F649E" w:rsidRPr="00B611F5" w:rsidRDefault="001F649E" w:rsidP="001F649E">
      <w:pPr>
        <w:suppressAutoHyphens w:val="0"/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B611F5"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E2663DC" w14:textId="77777777" w:rsidR="001F649E" w:rsidRPr="003F6446" w:rsidRDefault="001F649E" w:rsidP="001F64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1D1C22C" w14:textId="77777777" w:rsidR="001F649E" w:rsidRPr="003F6446" w:rsidRDefault="001F649E" w:rsidP="001F64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</w:t>
      </w:r>
      <w:r>
        <w:rPr>
          <w:rFonts w:ascii="Neo Sans Pro" w:eastAsia="Calibri" w:hAnsi="Neo Sans Pro" w:cs="Cambria"/>
          <w:sz w:val="18"/>
          <w:szCs w:val="18"/>
        </w:rPr>
        <w:t>ą</w:t>
      </w:r>
      <w:r w:rsidRPr="003F6446">
        <w:rPr>
          <w:rFonts w:ascii="Neo Sans Pro" w:eastAsia="Calibri" w:hAnsi="Neo Sans Pro" w:cs="Cambria"/>
          <w:sz w:val="18"/>
          <w:szCs w:val="18"/>
        </w:rPr>
        <w:t>c</w:t>
      </w:r>
      <w:r>
        <w:rPr>
          <w:rFonts w:ascii="Neo Sans Pro" w:eastAsia="Calibri" w:hAnsi="Neo Sans Pro" w:cs="Cambria"/>
          <w:sz w:val="18"/>
          <w:szCs w:val="18"/>
        </w:rPr>
        <w:t>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712BDE5" w14:textId="77777777" w:rsidR="001F649E" w:rsidRDefault="001F649E" w:rsidP="001F64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50BBE99" w14:textId="77777777" w:rsidR="001F649E" w:rsidRPr="003F6446" w:rsidRDefault="001F649E" w:rsidP="001F64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j.m</w:t>
      </w:r>
      <w:proofErr w:type="spellEnd"/>
      <w:r>
        <w:rPr>
          <w:rFonts w:ascii="Neo Sans Pro" w:eastAsia="Calibri" w:hAnsi="Neo Sans Pro" w:cs="Cambria"/>
          <w:sz w:val="18"/>
          <w:szCs w:val="18"/>
        </w:rPr>
        <w:t xml:space="preserve"> + należny podatek VAT.</w:t>
      </w:r>
    </w:p>
    <w:p w14:paraId="0E9BED92" w14:textId="77777777" w:rsidR="001F649E" w:rsidRDefault="001F649E" w:rsidP="001F64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EF5A26E" w14:textId="77777777" w:rsidR="001F649E" w:rsidRDefault="001F649E" w:rsidP="001F649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…………………………………………</w:t>
      </w:r>
    </w:p>
    <w:p w14:paraId="006505C5" w14:textId="77777777" w:rsidR="001F649E" w:rsidRDefault="001F649E" w:rsidP="001F649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5FA064B" w14:textId="77777777" w:rsidR="001F649E" w:rsidRDefault="001F649E" w:rsidP="007F1C49">
      <w:pPr>
        <w:jc w:val="right"/>
        <w:rPr>
          <w:rFonts w:ascii="Neo Sans Pro" w:hAnsi="Neo Sans Pro"/>
          <w:color w:val="000000"/>
          <w:sz w:val="20"/>
          <w:szCs w:val="20"/>
        </w:rPr>
      </w:pPr>
    </w:p>
    <w:sectPr w:rsidR="001F649E" w:rsidSect="00DB2B84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1B464" w14:textId="77777777" w:rsidR="00257FC1" w:rsidRDefault="00257FC1" w:rsidP="0031397F">
      <w:r>
        <w:separator/>
      </w:r>
    </w:p>
  </w:endnote>
  <w:endnote w:type="continuationSeparator" w:id="0">
    <w:p w14:paraId="54845FD3" w14:textId="77777777" w:rsidR="00257FC1" w:rsidRDefault="00257FC1" w:rsidP="0031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panose1 w:val="020B0504030504040204"/>
    <w:charset w:val="00"/>
    <w:family w:val="swiss"/>
    <w:notTrueType/>
    <w:pitch w:val="variable"/>
    <w:sig w:usb0="A00002AF" w:usb1="5000205B" w:usb2="00000000" w:usb3="00000000" w:csb0="0000009F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10B9" w14:textId="77777777" w:rsidR="0031397F" w:rsidRDefault="0031397F">
    <w:pPr>
      <w:pStyle w:val="Stopka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36945AC" w14:textId="77777777" w:rsidR="0031397F" w:rsidRDefault="003139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8BE71" w14:textId="77777777" w:rsidR="00257FC1" w:rsidRDefault="00257FC1" w:rsidP="0031397F">
      <w:r>
        <w:separator/>
      </w:r>
    </w:p>
  </w:footnote>
  <w:footnote w:type="continuationSeparator" w:id="0">
    <w:p w14:paraId="4022C930" w14:textId="77777777" w:rsidR="00257FC1" w:rsidRDefault="00257FC1" w:rsidP="0031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3" w15:restartNumberingAfterBreak="0">
    <w:nsid w:val="002424B1"/>
    <w:multiLevelType w:val="multilevel"/>
    <w:tmpl w:val="C9E60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302799"/>
    <w:multiLevelType w:val="hybridMultilevel"/>
    <w:tmpl w:val="CB76096E"/>
    <w:lvl w:ilvl="0" w:tplc="9A02D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325DCA"/>
    <w:multiLevelType w:val="hybridMultilevel"/>
    <w:tmpl w:val="9AB6B930"/>
    <w:lvl w:ilvl="0" w:tplc="1C508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D0238B"/>
    <w:multiLevelType w:val="hybridMultilevel"/>
    <w:tmpl w:val="6D9C9210"/>
    <w:lvl w:ilvl="0" w:tplc="A86CD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76728F"/>
    <w:multiLevelType w:val="multilevel"/>
    <w:tmpl w:val="41FEFC30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03E92A06"/>
    <w:multiLevelType w:val="hybridMultilevel"/>
    <w:tmpl w:val="ABD4612C"/>
    <w:lvl w:ilvl="0" w:tplc="7F66E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F31E57"/>
    <w:multiLevelType w:val="hybridMultilevel"/>
    <w:tmpl w:val="5B566080"/>
    <w:lvl w:ilvl="0" w:tplc="C99E6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A1320"/>
    <w:multiLevelType w:val="hybridMultilevel"/>
    <w:tmpl w:val="C66EFD64"/>
    <w:lvl w:ilvl="0" w:tplc="8DD486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E6086"/>
    <w:multiLevelType w:val="hybridMultilevel"/>
    <w:tmpl w:val="608403F2"/>
    <w:lvl w:ilvl="0" w:tplc="235E4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7C231C"/>
    <w:multiLevelType w:val="hybridMultilevel"/>
    <w:tmpl w:val="A106FDEC"/>
    <w:lvl w:ilvl="0" w:tplc="1494CD9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D33C85"/>
    <w:multiLevelType w:val="hybridMultilevel"/>
    <w:tmpl w:val="0F3CB1F4"/>
    <w:lvl w:ilvl="0" w:tplc="36165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31614"/>
    <w:multiLevelType w:val="multilevel"/>
    <w:tmpl w:val="49AC9BB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09F36D53"/>
    <w:multiLevelType w:val="hybridMultilevel"/>
    <w:tmpl w:val="D1309EDC"/>
    <w:lvl w:ilvl="0" w:tplc="DA3E2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C2BF2"/>
    <w:multiLevelType w:val="hybridMultilevel"/>
    <w:tmpl w:val="501CA988"/>
    <w:lvl w:ilvl="0" w:tplc="C8120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0B0047"/>
    <w:multiLevelType w:val="hybridMultilevel"/>
    <w:tmpl w:val="900EF1C8"/>
    <w:lvl w:ilvl="0" w:tplc="DE6EA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545F3"/>
    <w:multiLevelType w:val="hybridMultilevel"/>
    <w:tmpl w:val="5A98F906"/>
    <w:lvl w:ilvl="0" w:tplc="CB46C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9E5E3E"/>
    <w:multiLevelType w:val="multilevel"/>
    <w:tmpl w:val="8F345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0C4B3A27"/>
    <w:multiLevelType w:val="hybridMultilevel"/>
    <w:tmpl w:val="61882D60"/>
    <w:lvl w:ilvl="0" w:tplc="90940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14543D"/>
    <w:multiLevelType w:val="hybridMultilevel"/>
    <w:tmpl w:val="F936118E"/>
    <w:lvl w:ilvl="0" w:tplc="525866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241E08"/>
    <w:multiLevelType w:val="hybridMultilevel"/>
    <w:tmpl w:val="977E6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125E35"/>
    <w:multiLevelType w:val="multilevel"/>
    <w:tmpl w:val="C33080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 w15:restartNumberingAfterBreak="0">
    <w:nsid w:val="10CD2AC3"/>
    <w:multiLevelType w:val="hybridMultilevel"/>
    <w:tmpl w:val="B078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226761"/>
    <w:multiLevelType w:val="hybridMultilevel"/>
    <w:tmpl w:val="A72E3870"/>
    <w:lvl w:ilvl="0" w:tplc="6748A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D87A62"/>
    <w:multiLevelType w:val="hybridMultilevel"/>
    <w:tmpl w:val="BDA25FA8"/>
    <w:lvl w:ilvl="0" w:tplc="F76ED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F420D8"/>
    <w:multiLevelType w:val="hybridMultilevel"/>
    <w:tmpl w:val="4CCEEAA2"/>
    <w:lvl w:ilvl="0" w:tplc="9EDCC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FF5522"/>
    <w:multiLevelType w:val="multilevel"/>
    <w:tmpl w:val="CE344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158955C6"/>
    <w:multiLevelType w:val="multilevel"/>
    <w:tmpl w:val="A000A3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0" w15:restartNumberingAfterBreak="0">
    <w:nsid w:val="1680529D"/>
    <w:multiLevelType w:val="multilevel"/>
    <w:tmpl w:val="8542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16D801D3"/>
    <w:multiLevelType w:val="multilevel"/>
    <w:tmpl w:val="BE3CBC9C"/>
    <w:lvl w:ilvl="0">
      <w:start w:val="3"/>
      <w:numFmt w:val="decimal"/>
      <w:pStyle w:val="wypunktowanie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pStyle w:val="wypunktowanie2"/>
      <w:isLgl/>
      <w:lvlText w:val="%1.%2."/>
      <w:lvlJc w:val="left"/>
      <w:pPr>
        <w:ind w:left="284" w:firstLine="0"/>
      </w:pPr>
      <w:rPr>
        <w:rFonts w:ascii="Neo Sans Pro" w:hAnsi="Neo Sans Pro" w:hint="default"/>
        <w:b/>
        <w:bCs/>
        <w:i w:val="0"/>
        <w:iCs/>
        <w:color w:val="auto"/>
      </w:rPr>
    </w:lvl>
    <w:lvl w:ilvl="2">
      <w:start w:val="3"/>
      <w:numFmt w:val="decimal"/>
      <w:isLgl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7914361"/>
    <w:multiLevelType w:val="multilevel"/>
    <w:tmpl w:val="4690803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1A9D2E48"/>
    <w:multiLevelType w:val="multilevel"/>
    <w:tmpl w:val="9998F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1AC53672"/>
    <w:multiLevelType w:val="multilevel"/>
    <w:tmpl w:val="48100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1C017C8B"/>
    <w:multiLevelType w:val="hybridMultilevel"/>
    <w:tmpl w:val="5F4C7228"/>
    <w:lvl w:ilvl="0" w:tplc="A26A2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2F3F92"/>
    <w:multiLevelType w:val="hybridMultilevel"/>
    <w:tmpl w:val="FFD66354"/>
    <w:lvl w:ilvl="0" w:tplc="B524C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EDC1F42"/>
    <w:multiLevelType w:val="hybridMultilevel"/>
    <w:tmpl w:val="DDE8C89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1F2A54F8"/>
    <w:multiLevelType w:val="hybridMultilevel"/>
    <w:tmpl w:val="00DA1EC0"/>
    <w:lvl w:ilvl="0" w:tplc="1E38A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FB102F7"/>
    <w:multiLevelType w:val="multilevel"/>
    <w:tmpl w:val="A342A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 w15:restartNumberingAfterBreak="0">
    <w:nsid w:val="201340C2"/>
    <w:multiLevelType w:val="hybridMultilevel"/>
    <w:tmpl w:val="2C228D66"/>
    <w:lvl w:ilvl="0" w:tplc="2ABCF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FD4435"/>
    <w:multiLevelType w:val="hybridMultilevel"/>
    <w:tmpl w:val="E3C8FD9E"/>
    <w:lvl w:ilvl="0" w:tplc="7A824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0C6FA2"/>
    <w:multiLevelType w:val="hybridMultilevel"/>
    <w:tmpl w:val="E81C2BF0"/>
    <w:lvl w:ilvl="0" w:tplc="948408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24317EE"/>
    <w:multiLevelType w:val="multilevel"/>
    <w:tmpl w:val="79701B6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4" w15:restartNumberingAfterBreak="0">
    <w:nsid w:val="22456429"/>
    <w:multiLevelType w:val="hybridMultilevel"/>
    <w:tmpl w:val="702483AA"/>
    <w:lvl w:ilvl="0" w:tplc="903CE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9F5629"/>
    <w:multiLevelType w:val="hybridMultilevel"/>
    <w:tmpl w:val="685616D6"/>
    <w:lvl w:ilvl="0" w:tplc="E04EA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2E44180"/>
    <w:multiLevelType w:val="multilevel"/>
    <w:tmpl w:val="DBA86760"/>
    <w:lvl w:ilvl="0">
      <w:start w:val="1"/>
      <w:numFmt w:val="decimal"/>
      <w:lvlRestart w:val="0"/>
      <w:pStyle w:val="Tiret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2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3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911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22ED22F3"/>
    <w:multiLevelType w:val="multilevel"/>
    <w:tmpl w:val="2E76A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8" w15:restartNumberingAfterBreak="0">
    <w:nsid w:val="25A31568"/>
    <w:multiLevelType w:val="multilevel"/>
    <w:tmpl w:val="746E4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26302C8E"/>
    <w:multiLevelType w:val="hybridMultilevel"/>
    <w:tmpl w:val="E37CB720"/>
    <w:lvl w:ilvl="0" w:tplc="5216A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7215D8"/>
    <w:multiLevelType w:val="hybridMultilevel"/>
    <w:tmpl w:val="858E05E4"/>
    <w:lvl w:ilvl="0" w:tplc="5BAE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77591D"/>
    <w:multiLevelType w:val="multilevel"/>
    <w:tmpl w:val="075C919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2" w15:restartNumberingAfterBreak="0">
    <w:nsid w:val="26A77E69"/>
    <w:multiLevelType w:val="hybridMultilevel"/>
    <w:tmpl w:val="945897E8"/>
    <w:lvl w:ilvl="0" w:tplc="04150019">
      <w:start w:val="1"/>
      <w:numFmt w:val="bullet"/>
      <w:pStyle w:val="W22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  <w:color w:val="auto"/>
      </w:rPr>
    </w:lvl>
    <w:lvl w:ilvl="1" w:tplc="04150019">
      <w:start w:val="1"/>
      <w:numFmt w:val="bullet"/>
      <w:lvlText w:val="o"/>
      <w:lvlJc w:val="left"/>
      <w:pPr>
        <w:tabs>
          <w:tab w:val="num" w:pos="1981"/>
        </w:tabs>
        <w:ind w:left="1981" w:hanging="360"/>
      </w:pPr>
      <w:rPr>
        <w:rFonts w:ascii="Courier New" w:hAnsi="Courier New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6BF38EF"/>
    <w:multiLevelType w:val="hybridMultilevel"/>
    <w:tmpl w:val="F24E4248"/>
    <w:lvl w:ilvl="0" w:tplc="AC1A1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EF5814"/>
    <w:multiLevelType w:val="multilevel"/>
    <w:tmpl w:val="8F4A9B7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5" w15:restartNumberingAfterBreak="0">
    <w:nsid w:val="27035199"/>
    <w:multiLevelType w:val="multilevel"/>
    <w:tmpl w:val="2E8ACB8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6" w15:restartNumberingAfterBreak="0">
    <w:nsid w:val="2791183A"/>
    <w:multiLevelType w:val="multilevel"/>
    <w:tmpl w:val="189C6DF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7" w15:restartNumberingAfterBreak="0">
    <w:nsid w:val="28F57C39"/>
    <w:multiLevelType w:val="multilevel"/>
    <w:tmpl w:val="AC3A9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8" w15:restartNumberingAfterBreak="0">
    <w:nsid w:val="28F87296"/>
    <w:multiLevelType w:val="hybridMultilevel"/>
    <w:tmpl w:val="7DACD6BE"/>
    <w:lvl w:ilvl="0" w:tplc="C99AB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97078DF"/>
    <w:multiLevelType w:val="multilevel"/>
    <w:tmpl w:val="0D0AA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0" w15:restartNumberingAfterBreak="0">
    <w:nsid w:val="2A3B50A3"/>
    <w:multiLevelType w:val="hybridMultilevel"/>
    <w:tmpl w:val="750A7F7E"/>
    <w:lvl w:ilvl="0" w:tplc="482E5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B51B53"/>
    <w:multiLevelType w:val="hybridMultilevel"/>
    <w:tmpl w:val="DF8A4C32"/>
    <w:lvl w:ilvl="0" w:tplc="F2E00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B2A1F2F"/>
    <w:multiLevelType w:val="hybridMultilevel"/>
    <w:tmpl w:val="46FC9A04"/>
    <w:lvl w:ilvl="0" w:tplc="4F3AFBE2">
      <w:start w:val="1"/>
      <w:numFmt w:val="decimal"/>
      <w:pStyle w:val="Zagicieoddouformularza"/>
      <w:lvlText w:val="%1)"/>
      <w:lvlJc w:val="left"/>
      <w:pPr>
        <w:ind w:left="720" w:hanging="360"/>
      </w:pPr>
      <w:rPr>
        <w:b w:val="0"/>
      </w:rPr>
    </w:lvl>
    <w:lvl w:ilvl="1" w:tplc="4E1E280E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3078CE"/>
    <w:multiLevelType w:val="multilevel"/>
    <w:tmpl w:val="A7BC7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4" w15:restartNumberingAfterBreak="0">
    <w:nsid w:val="2C696DF0"/>
    <w:multiLevelType w:val="multilevel"/>
    <w:tmpl w:val="A806835C"/>
    <w:styleLink w:val="WW8Num1"/>
    <w:lvl w:ilvl="0">
      <w:numFmt w:val="bullet"/>
      <w:lvlText w:val=""/>
      <w:lvlJc w:val="left"/>
      <w:pPr>
        <w:ind w:left="360" w:hanging="360"/>
      </w:pPr>
      <w:rPr>
        <w:rFonts w:ascii="Symbol" w:hAnsi="Symbol" w:cs="OpenSymbol, 'Arial Unicode MS'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</w:rPr>
    </w:lvl>
  </w:abstractNum>
  <w:abstractNum w:abstractNumId="65" w15:restartNumberingAfterBreak="0">
    <w:nsid w:val="2D29324D"/>
    <w:multiLevelType w:val="multilevel"/>
    <w:tmpl w:val="06542738"/>
    <w:styleLink w:val="WW8Num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E0775AB"/>
    <w:multiLevelType w:val="hybridMultilevel"/>
    <w:tmpl w:val="CC28D09C"/>
    <w:lvl w:ilvl="0" w:tplc="CAB07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4533DA"/>
    <w:multiLevelType w:val="hybridMultilevel"/>
    <w:tmpl w:val="C1A6A0A4"/>
    <w:lvl w:ilvl="0" w:tplc="948408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F656248"/>
    <w:multiLevelType w:val="hybridMultilevel"/>
    <w:tmpl w:val="83DA9FF6"/>
    <w:lvl w:ilvl="0" w:tplc="995C0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0654B87"/>
    <w:multiLevelType w:val="hybridMultilevel"/>
    <w:tmpl w:val="69C2A4B2"/>
    <w:lvl w:ilvl="0" w:tplc="17EE8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0723E6E"/>
    <w:multiLevelType w:val="hybridMultilevel"/>
    <w:tmpl w:val="85CC8526"/>
    <w:lvl w:ilvl="0" w:tplc="C9EC1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07E0A80"/>
    <w:multiLevelType w:val="multilevel"/>
    <w:tmpl w:val="1A660B0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2" w15:restartNumberingAfterBreak="0">
    <w:nsid w:val="33047003"/>
    <w:multiLevelType w:val="hybridMultilevel"/>
    <w:tmpl w:val="F4FE6C46"/>
    <w:lvl w:ilvl="0" w:tplc="1E565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31D2EEC"/>
    <w:multiLevelType w:val="hybridMultilevel"/>
    <w:tmpl w:val="7A6C1D40"/>
    <w:lvl w:ilvl="0" w:tplc="A19A3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4C4055F"/>
    <w:multiLevelType w:val="multilevel"/>
    <w:tmpl w:val="9EFE023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5" w15:restartNumberingAfterBreak="0">
    <w:nsid w:val="357D38D0"/>
    <w:multiLevelType w:val="hybridMultilevel"/>
    <w:tmpl w:val="AF643B92"/>
    <w:lvl w:ilvl="0" w:tplc="5E14BC3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pStyle w:val="NumPar4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A0462A"/>
    <w:multiLevelType w:val="multilevel"/>
    <w:tmpl w:val="CE2C2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7" w15:restartNumberingAfterBreak="0">
    <w:nsid w:val="38747AE3"/>
    <w:multiLevelType w:val="multilevel"/>
    <w:tmpl w:val="CA2C8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8" w15:restartNumberingAfterBreak="0">
    <w:nsid w:val="395B1E7F"/>
    <w:multiLevelType w:val="multilevel"/>
    <w:tmpl w:val="5AFE2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" w15:restartNumberingAfterBreak="0">
    <w:nsid w:val="3AC96294"/>
    <w:multiLevelType w:val="hybridMultilevel"/>
    <w:tmpl w:val="1BB8AA74"/>
    <w:lvl w:ilvl="0" w:tplc="803AB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CEA2F94"/>
    <w:multiLevelType w:val="hybridMultilevel"/>
    <w:tmpl w:val="0A5CC28A"/>
    <w:lvl w:ilvl="0" w:tplc="F9283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2D1352"/>
    <w:multiLevelType w:val="hybridMultilevel"/>
    <w:tmpl w:val="D982FF52"/>
    <w:lvl w:ilvl="0" w:tplc="523A0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EA74941"/>
    <w:multiLevelType w:val="hybridMultilevel"/>
    <w:tmpl w:val="238AC92A"/>
    <w:lvl w:ilvl="0" w:tplc="4C027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0EA24F3"/>
    <w:multiLevelType w:val="hybridMultilevel"/>
    <w:tmpl w:val="6016976A"/>
    <w:lvl w:ilvl="0" w:tplc="EEE0C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1215DC7"/>
    <w:multiLevelType w:val="multilevel"/>
    <w:tmpl w:val="D04C9B8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5" w15:restartNumberingAfterBreak="0">
    <w:nsid w:val="416B5C3E"/>
    <w:multiLevelType w:val="hybridMultilevel"/>
    <w:tmpl w:val="F64A31B8"/>
    <w:lvl w:ilvl="0" w:tplc="5A500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EE05CB"/>
    <w:multiLevelType w:val="hybridMultilevel"/>
    <w:tmpl w:val="D11E1872"/>
    <w:lvl w:ilvl="0" w:tplc="4B5C6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4066A43"/>
    <w:multiLevelType w:val="hybridMultilevel"/>
    <w:tmpl w:val="CD86424E"/>
    <w:lvl w:ilvl="0" w:tplc="56707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4104FA5"/>
    <w:multiLevelType w:val="hybridMultilevel"/>
    <w:tmpl w:val="597EC5E2"/>
    <w:lvl w:ilvl="0" w:tplc="8C261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5C96C0E"/>
    <w:multiLevelType w:val="hybridMultilevel"/>
    <w:tmpl w:val="875C48C2"/>
    <w:lvl w:ilvl="0" w:tplc="3E2A5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5DA761C"/>
    <w:multiLevelType w:val="hybridMultilevel"/>
    <w:tmpl w:val="B3FA0DAA"/>
    <w:lvl w:ilvl="0" w:tplc="74401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5DC4B9A"/>
    <w:multiLevelType w:val="hybridMultilevel"/>
    <w:tmpl w:val="398C0F10"/>
    <w:lvl w:ilvl="0" w:tplc="16BA2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5E24190"/>
    <w:multiLevelType w:val="hybridMultilevel"/>
    <w:tmpl w:val="E23CB4BE"/>
    <w:lvl w:ilvl="0" w:tplc="6F5EC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2964A8"/>
    <w:multiLevelType w:val="hybridMultilevel"/>
    <w:tmpl w:val="89E8F7A8"/>
    <w:lvl w:ilvl="0" w:tplc="03960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8773F21"/>
    <w:multiLevelType w:val="multilevel"/>
    <w:tmpl w:val="FC087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6" w15:restartNumberingAfterBreak="0">
    <w:nsid w:val="4A683164"/>
    <w:multiLevelType w:val="hybridMultilevel"/>
    <w:tmpl w:val="08A03BE0"/>
    <w:lvl w:ilvl="0" w:tplc="7A58F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A804481"/>
    <w:multiLevelType w:val="hybridMultilevel"/>
    <w:tmpl w:val="77A681A8"/>
    <w:lvl w:ilvl="0" w:tplc="76D0AA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315A56"/>
    <w:multiLevelType w:val="multilevel"/>
    <w:tmpl w:val="B66CE0A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9" w15:restartNumberingAfterBreak="0">
    <w:nsid w:val="4CC445EF"/>
    <w:multiLevelType w:val="hybridMultilevel"/>
    <w:tmpl w:val="462EEA36"/>
    <w:lvl w:ilvl="0" w:tplc="0110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CC60E41"/>
    <w:multiLevelType w:val="multilevel"/>
    <w:tmpl w:val="E7D449E2"/>
    <w:lvl w:ilvl="0">
      <w:numFmt w:val="bullet"/>
      <w:lvlText w:val=""/>
      <w:lvlJc w:val="left"/>
      <w:pPr>
        <w:ind w:left="283" w:hanging="283"/>
      </w:pPr>
      <w:rPr>
        <w:rFonts w:ascii="Symbol" w:hAnsi="Symbol"/>
      </w:rPr>
    </w:lvl>
    <w:lvl w:ilvl="1">
      <w:numFmt w:val="bullet"/>
      <w:lvlText w:val="•"/>
      <w:lvlJc w:val="left"/>
      <w:pPr>
        <w:ind w:left="990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69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404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111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3818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525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23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5939" w:hanging="283"/>
      </w:pPr>
      <w:rPr>
        <w:rFonts w:ascii="OpenSymbol" w:eastAsia="OpenSymbol" w:hAnsi="OpenSymbol" w:cs="OpenSymbol"/>
      </w:rPr>
    </w:lvl>
  </w:abstractNum>
  <w:abstractNum w:abstractNumId="101" w15:restartNumberingAfterBreak="0">
    <w:nsid w:val="4D4463A5"/>
    <w:multiLevelType w:val="multilevel"/>
    <w:tmpl w:val="DC3EF54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2" w15:restartNumberingAfterBreak="0">
    <w:nsid w:val="4E2E11F9"/>
    <w:multiLevelType w:val="multilevel"/>
    <w:tmpl w:val="6640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3" w15:restartNumberingAfterBreak="0">
    <w:nsid w:val="506A3290"/>
    <w:multiLevelType w:val="multilevel"/>
    <w:tmpl w:val="927A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4" w15:restartNumberingAfterBreak="0">
    <w:nsid w:val="50701048"/>
    <w:multiLevelType w:val="hybridMultilevel"/>
    <w:tmpl w:val="8156263E"/>
    <w:lvl w:ilvl="0" w:tplc="86EEC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847EC8"/>
    <w:multiLevelType w:val="hybridMultilevel"/>
    <w:tmpl w:val="2F3A231E"/>
    <w:lvl w:ilvl="0" w:tplc="7430D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EF5711"/>
    <w:multiLevelType w:val="hybridMultilevel"/>
    <w:tmpl w:val="F3D247E2"/>
    <w:lvl w:ilvl="0" w:tplc="9CC4B3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40F7B10"/>
    <w:multiLevelType w:val="multilevel"/>
    <w:tmpl w:val="B8B6BE5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8" w15:restartNumberingAfterBreak="0">
    <w:nsid w:val="542E2D5D"/>
    <w:multiLevelType w:val="multilevel"/>
    <w:tmpl w:val="E8D82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9" w15:restartNumberingAfterBreak="0">
    <w:nsid w:val="54772A97"/>
    <w:multiLevelType w:val="hybridMultilevel"/>
    <w:tmpl w:val="3734535C"/>
    <w:lvl w:ilvl="0" w:tplc="FCE44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381C42"/>
    <w:multiLevelType w:val="multilevel"/>
    <w:tmpl w:val="EDCEB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1" w15:restartNumberingAfterBreak="0">
    <w:nsid w:val="56303648"/>
    <w:multiLevelType w:val="multilevel"/>
    <w:tmpl w:val="02BAE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2" w15:restartNumberingAfterBreak="0">
    <w:nsid w:val="572B4520"/>
    <w:multiLevelType w:val="hybridMultilevel"/>
    <w:tmpl w:val="1FB84706"/>
    <w:lvl w:ilvl="0" w:tplc="2BEED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7621450"/>
    <w:multiLevelType w:val="multilevel"/>
    <w:tmpl w:val="8A9E6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4" w15:restartNumberingAfterBreak="0">
    <w:nsid w:val="5953050F"/>
    <w:multiLevelType w:val="multilevel"/>
    <w:tmpl w:val="57A85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5" w15:restartNumberingAfterBreak="0">
    <w:nsid w:val="5AC50A4E"/>
    <w:multiLevelType w:val="hybridMultilevel"/>
    <w:tmpl w:val="1482272E"/>
    <w:lvl w:ilvl="0" w:tplc="069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800B9D"/>
    <w:multiLevelType w:val="multilevel"/>
    <w:tmpl w:val="E9B69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7" w15:restartNumberingAfterBreak="0">
    <w:nsid w:val="5C201223"/>
    <w:multiLevelType w:val="multilevel"/>
    <w:tmpl w:val="5B5C4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8" w15:restartNumberingAfterBreak="0">
    <w:nsid w:val="5C991AC8"/>
    <w:multiLevelType w:val="hybridMultilevel"/>
    <w:tmpl w:val="20FCBAD0"/>
    <w:lvl w:ilvl="0" w:tplc="A04E8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NormalLef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0" w15:restartNumberingAfterBreak="0">
    <w:nsid w:val="5E390BA1"/>
    <w:multiLevelType w:val="multilevel"/>
    <w:tmpl w:val="6640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1" w15:restartNumberingAfterBreak="0">
    <w:nsid w:val="5EA106C9"/>
    <w:multiLevelType w:val="multilevel"/>
    <w:tmpl w:val="EFC85A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2" w15:restartNumberingAfterBreak="0">
    <w:nsid w:val="5FD0003E"/>
    <w:multiLevelType w:val="multilevel"/>
    <w:tmpl w:val="1504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3" w15:restartNumberingAfterBreak="0">
    <w:nsid w:val="61862143"/>
    <w:multiLevelType w:val="multilevel"/>
    <w:tmpl w:val="19F8B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4" w15:restartNumberingAfterBreak="0">
    <w:nsid w:val="624F2D4A"/>
    <w:multiLevelType w:val="hybridMultilevel"/>
    <w:tmpl w:val="47003008"/>
    <w:lvl w:ilvl="0" w:tplc="AAC01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6F1840"/>
    <w:multiLevelType w:val="hybridMultilevel"/>
    <w:tmpl w:val="1706C6F0"/>
    <w:lvl w:ilvl="0" w:tplc="ADB21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3B26EA5"/>
    <w:multiLevelType w:val="hybridMultilevel"/>
    <w:tmpl w:val="224286DA"/>
    <w:lvl w:ilvl="0" w:tplc="C9CE7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48C27E8"/>
    <w:multiLevelType w:val="multilevel"/>
    <w:tmpl w:val="4A5878A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8" w15:restartNumberingAfterBreak="0">
    <w:nsid w:val="65C03C07"/>
    <w:multiLevelType w:val="multilevel"/>
    <w:tmpl w:val="15C20AA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9" w15:restartNumberingAfterBreak="0">
    <w:nsid w:val="66DC5955"/>
    <w:multiLevelType w:val="multilevel"/>
    <w:tmpl w:val="D2F0B8C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0" w15:restartNumberingAfterBreak="0">
    <w:nsid w:val="67543C77"/>
    <w:multiLevelType w:val="hybridMultilevel"/>
    <w:tmpl w:val="DB48D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9D014CE"/>
    <w:multiLevelType w:val="hybridMultilevel"/>
    <w:tmpl w:val="57E4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A075812"/>
    <w:multiLevelType w:val="multilevel"/>
    <w:tmpl w:val="E58E0032"/>
    <w:styleLink w:val="WW8Num12"/>
    <w:lvl w:ilvl="0">
      <w:start w:val="1"/>
      <w:numFmt w:val="upperRoman"/>
      <w:lvlText w:val="%1."/>
      <w:lvlJc w:val="left"/>
      <w:pPr>
        <w:ind w:left="397" w:hanging="397"/>
      </w:pPr>
      <w:rPr>
        <w:b/>
        <w:i w:val="0"/>
        <w:sz w:val="21"/>
        <w:szCs w:val="21"/>
      </w:rPr>
    </w:lvl>
    <w:lvl w:ilvl="1">
      <w:start w:val="4"/>
      <w:numFmt w:val="upperRoman"/>
      <w:lvlText w:val="%2."/>
      <w:lvlJc w:val="left"/>
      <w:pPr>
        <w:ind w:left="397" w:hanging="397"/>
      </w:pPr>
      <w:rPr>
        <w:b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A1F7BA5"/>
    <w:multiLevelType w:val="multilevel"/>
    <w:tmpl w:val="93A0CA1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4" w15:restartNumberingAfterBreak="0">
    <w:nsid w:val="6A940F8C"/>
    <w:multiLevelType w:val="multilevel"/>
    <w:tmpl w:val="D1682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5" w15:restartNumberingAfterBreak="0">
    <w:nsid w:val="6AB73F78"/>
    <w:multiLevelType w:val="hybridMultilevel"/>
    <w:tmpl w:val="55F62C12"/>
    <w:lvl w:ilvl="0" w:tplc="ADA2C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B4B7AE6"/>
    <w:multiLevelType w:val="hybridMultilevel"/>
    <w:tmpl w:val="4DFE9004"/>
    <w:lvl w:ilvl="0" w:tplc="22BCF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B6C49C4"/>
    <w:multiLevelType w:val="multilevel"/>
    <w:tmpl w:val="EB0CC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8" w15:restartNumberingAfterBreak="0">
    <w:nsid w:val="6C140315"/>
    <w:multiLevelType w:val="multilevel"/>
    <w:tmpl w:val="5AFE2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9" w15:restartNumberingAfterBreak="0">
    <w:nsid w:val="6D0A7A87"/>
    <w:multiLevelType w:val="hybridMultilevel"/>
    <w:tmpl w:val="9FA056FC"/>
    <w:lvl w:ilvl="0" w:tplc="B76676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D52215D"/>
    <w:multiLevelType w:val="hybridMultilevel"/>
    <w:tmpl w:val="2432F464"/>
    <w:lvl w:ilvl="0" w:tplc="D5860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A51EC1"/>
    <w:multiLevelType w:val="hybridMultilevel"/>
    <w:tmpl w:val="120EE384"/>
    <w:lvl w:ilvl="0" w:tplc="F37C9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FD63E44"/>
    <w:multiLevelType w:val="hybridMultilevel"/>
    <w:tmpl w:val="00F4F9FA"/>
    <w:lvl w:ilvl="0" w:tplc="20EAF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0C879DF"/>
    <w:multiLevelType w:val="multilevel"/>
    <w:tmpl w:val="457C366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4" w15:restartNumberingAfterBreak="0">
    <w:nsid w:val="71F233CB"/>
    <w:multiLevelType w:val="hybridMultilevel"/>
    <w:tmpl w:val="4ECC7CE2"/>
    <w:lvl w:ilvl="0" w:tplc="A366F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2271C46"/>
    <w:multiLevelType w:val="hybridMultilevel"/>
    <w:tmpl w:val="9A94A856"/>
    <w:lvl w:ilvl="0" w:tplc="80ACA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27E2C16"/>
    <w:multiLevelType w:val="hybridMultilevel"/>
    <w:tmpl w:val="EF08C78E"/>
    <w:lvl w:ilvl="0" w:tplc="76D2E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4DA29F5"/>
    <w:multiLevelType w:val="hybridMultilevel"/>
    <w:tmpl w:val="9B324F36"/>
    <w:lvl w:ilvl="0" w:tplc="BF3AA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4F23B6D"/>
    <w:multiLevelType w:val="multilevel"/>
    <w:tmpl w:val="06AA1EC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9" w15:restartNumberingAfterBreak="0">
    <w:nsid w:val="756E495A"/>
    <w:multiLevelType w:val="hybridMultilevel"/>
    <w:tmpl w:val="7520BA54"/>
    <w:lvl w:ilvl="0" w:tplc="C3C4D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69B57DA"/>
    <w:multiLevelType w:val="multilevel"/>
    <w:tmpl w:val="93ACBBDE"/>
    <w:lvl w:ilvl="0">
      <w:start w:val="6"/>
      <w:numFmt w:val="decimal"/>
      <w:pStyle w:val="W11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1" w15:restartNumberingAfterBreak="0">
    <w:nsid w:val="76ED39C3"/>
    <w:multiLevelType w:val="hybridMultilevel"/>
    <w:tmpl w:val="711C97BE"/>
    <w:lvl w:ilvl="0" w:tplc="1EB2E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78E5E32"/>
    <w:multiLevelType w:val="multilevel"/>
    <w:tmpl w:val="CA26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3" w15:restartNumberingAfterBreak="0">
    <w:nsid w:val="77E42523"/>
    <w:multiLevelType w:val="hybridMultilevel"/>
    <w:tmpl w:val="BC104C3E"/>
    <w:lvl w:ilvl="0" w:tplc="0415000F">
      <w:start w:val="1"/>
      <w:numFmt w:val="lowerLetter"/>
      <w:pStyle w:val="S-wypunktowanie1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8830765"/>
    <w:multiLevelType w:val="multilevel"/>
    <w:tmpl w:val="D650576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5" w15:restartNumberingAfterBreak="0">
    <w:nsid w:val="78EC56E0"/>
    <w:multiLevelType w:val="hybridMultilevel"/>
    <w:tmpl w:val="4FE0DF18"/>
    <w:lvl w:ilvl="0" w:tplc="04150017">
      <w:start w:val="1"/>
      <w:numFmt w:val="decimal"/>
      <w:pStyle w:val="Wyp2"/>
      <w:lvlText w:val="%1."/>
      <w:lvlJc w:val="left"/>
      <w:pPr>
        <w:ind w:left="1004" w:hanging="360"/>
      </w:pPr>
    </w:lvl>
    <w:lvl w:ilvl="1" w:tplc="04150003">
      <w:start w:val="1"/>
      <w:numFmt w:val="lowerLetter"/>
      <w:lvlText w:val="%2."/>
      <w:lvlJc w:val="left"/>
      <w:pPr>
        <w:ind w:left="1724" w:hanging="360"/>
      </w:pPr>
    </w:lvl>
    <w:lvl w:ilvl="2" w:tplc="04150005" w:tentative="1">
      <w:start w:val="1"/>
      <w:numFmt w:val="lowerRoman"/>
      <w:lvlText w:val="%3."/>
      <w:lvlJc w:val="right"/>
      <w:pPr>
        <w:ind w:left="2444" w:hanging="180"/>
      </w:pPr>
    </w:lvl>
    <w:lvl w:ilvl="3" w:tplc="04150001" w:tentative="1">
      <w:start w:val="1"/>
      <w:numFmt w:val="decimal"/>
      <w:lvlText w:val="%4."/>
      <w:lvlJc w:val="left"/>
      <w:pPr>
        <w:ind w:left="3164" w:hanging="360"/>
      </w:pPr>
    </w:lvl>
    <w:lvl w:ilvl="4" w:tplc="04150003" w:tentative="1">
      <w:start w:val="1"/>
      <w:numFmt w:val="lowerLetter"/>
      <w:lvlText w:val="%5."/>
      <w:lvlJc w:val="left"/>
      <w:pPr>
        <w:ind w:left="3884" w:hanging="360"/>
      </w:pPr>
    </w:lvl>
    <w:lvl w:ilvl="5" w:tplc="04150005" w:tentative="1">
      <w:start w:val="1"/>
      <w:numFmt w:val="lowerRoman"/>
      <w:lvlText w:val="%6."/>
      <w:lvlJc w:val="right"/>
      <w:pPr>
        <w:ind w:left="4604" w:hanging="180"/>
      </w:pPr>
    </w:lvl>
    <w:lvl w:ilvl="6" w:tplc="04150001" w:tentative="1">
      <w:start w:val="1"/>
      <w:numFmt w:val="decimal"/>
      <w:lvlText w:val="%7."/>
      <w:lvlJc w:val="left"/>
      <w:pPr>
        <w:ind w:left="5324" w:hanging="360"/>
      </w:pPr>
    </w:lvl>
    <w:lvl w:ilvl="7" w:tplc="04150003" w:tentative="1">
      <w:start w:val="1"/>
      <w:numFmt w:val="lowerLetter"/>
      <w:lvlText w:val="%8."/>
      <w:lvlJc w:val="left"/>
      <w:pPr>
        <w:ind w:left="6044" w:hanging="360"/>
      </w:pPr>
    </w:lvl>
    <w:lvl w:ilvl="8" w:tplc="0415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6" w15:restartNumberingAfterBreak="0">
    <w:nsid w:val="7A4169BA"/>
    <w:multiLevelType w:val="hybridMultilevel"/>
    <w:tmpl w:val="9132A856"/>
    <w:lvl w:ilvl="0" w:tplc="04150001">
      <w:start w:val="2"/>
      <w:numFmt w:val="lowerLetter"/>
      <w:pStyle w:val="wyp3"/>
      <w:lvlText w:val="%1)"/>
      <w:lvlJc w:val="left"/>
      <w:pPr>
        <w:ind w:left="1080" w:hanging="360"/>
      </w:pPr>
      <w:rPr>
        <w:rFonts w:ascii="Neo Sans Pro" w:hAnsi="Neo Sans Pro" w:cs="Neo Sans Pro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B1E7DF3"/>
    <w:multiLevelType w:val="multilevel"/>
    <w:tmpl w:val="519664C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8" w15:restartNumberingAfterBreak="0">
    <w:nsid w:val="7BCF01D9"/>
    <w:multiLevelType w:val="multilevel"/>
    <w:tmpl w:val="1DEC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9" w15:restartNumberingAfterBreak="0">
    <w:nsid w:val="7BF941BF"/>
    <w:multiLevelType w:val="multilevel"/>
    <w:tmpl w:val="5C349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0" w15:restartNumberingAfterBreak="0">
    <w:nsid w:val="7C1206CB"/>
    <w:multiLevelType w:val="multilevel"/>
    <w:tmpl w:val="19960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1" w15:restartNumberingAfterBreak="0">
    <w:nsid w:val="7C772C5F"/>
    <w:multiLevelType w:val="hybridMultilevel"/>
    <w:tmpl w:val="F25C74F6"/>
    <w:lvl w:ilvl="0" w:tplc="63D66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E4F7A26"/>
    <w:multiLevelType w:val="hybridMultilevel"/>
    <w:tmpl w:val="AAAABA42"/>
    <w:lvl w:ilvl="0" w:tplc="B7CEF3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EA43945"/>
    <w:multiLevelType w:val="multilevel"/>
    <w:tmpl w:val="8B745DE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710692613">
    <w:abstractNumId w:val="131"/>
  </w:num>
  <w:num w:numId="2" w16cid:durableId="1416702259">
    <w:abstractNumId w:val="42"/>
  </w:num>
  <w:num w:numId="3" w16cid:durableId="2053919993">
    <w:abstractNumId w:val="43"/>
  </w:num>
  <w:num w:numId="4" w16cid:durableId="338429977">
    <w:abstractNumId w:val="127"/>
  </w:num>
  <w:num w:numId="5" w16cid:durableId="269509729">
    <w:abstractNumId w:val="75"/>
  </w:num>
  <w:num w:numId="6" w16cid:durableId="570697365">
    <w:abstractNumId w:val="156"/>
  </w:num>
  <w:num w:numId="7" w16cid:durableId="1716585760">
    <w:abstractNumId w:val="31"/>
  </w:num>
  <w:num w:numId="8" w16cid:durableId="1566332187">
    <w:abstractNumId w:val="150"/>
  </w:num>
  <w:num w:numId="9" w16cid:durableId="954212256">
    <w:abstractNumId w:val="155"/>
  </w:num>
  <w:num w:numId="10" w16cid:durableId="1784886212">
    <w:abstractNumId w:val="119"/>
    <w:lvlOverride w:ilvl="0">
      <w:startOverride w:val="1"/>
    </w:lvlOverride>
  </w:num>
  <w:num w:numId="11" w16cid:durableId="493690852">
    <w:abstractNumId w:val="87"/>
    <w:lvlOverride w:ilvl="0">
      <w:startOverride w:val="1"/>
    </w:lvlOverride>
  </w:num>
  <w:num w:numId="12" w16cid:durableId="399332060">
    <w:abstractNumId w:val="46"/>
  </w:num>
  <w:num w:numId="13" w16cid:durableId="2075197736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183286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576068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5215310">
    <w:abstractNumId w:val="101"/>
  </w:num>
  <w:num w:numId="17" w16cid:durableId="337854115">
    <w:abstractNumId w:val="29"/>
  </w:num>
  <w:num w:numId="18" w16cid:durableId="915551216">
    <w:abstractNumId w:val="154"/>
  </w:num>
  <w:num w:numId="19" w16cid:durableId="989868704">
    <w:abstractNumId w:val="121"/>
  </w:num>
  <w:num w:numId="20" w16cid:durableId="1709722882">
    <w:abstractNumId w:val="148"/>
  </w:num>
  <w:num w:numId="21" w16cid:durableId="370304672">
    <w:abstractNumId w:val="71"/>
  </w:num>
  <w:num w:numId="22" w16cid:durableId="1325280652">
    <w:abstractNumId w:val="128"/>
  </w:num>
  <w:num w:numId="23" w16cid:durableId="2107655290">
    <w:abstractNumId w:val="84"/>
  </w:num>
  <w:num w:numId="24" w16cid:durableId="794711129">
    <w:abstractNumId w:val="133"/>
  </w:num>
  <w:num w:numId="25" w16cid:durableId="849638434">
    <w:abstractNumId w:val="143"/>
  </w:num>
  <w:num w:numId="26" w16cid:durableId="327178460">
    <w:abstractNumId w:val="14"/>
  </w:num>
  <w:num w:numId="27" w16cid:durableId="1060327750">
    <w:abstractNumId w:val="74"/>
  </w:num>
  <w:num w:numId="28" w16cid:durableId="786697525">
    <w:abstractNumId w:val="54"/>
  </w:num>
  <w:num w:numId="29" w16cid:durableId="1440642194">
    <w:abstractNumId w:val="55"/>
  </w:num>
  <w:num w:numId="30" w16cid:durableId="1622029127">
    <w:abstractNumId w:val="56"/>
  </w:num>
  <w:num w:numId="31" w16cid:durableId="1808811801">
    <w:abstractNumId w:val="157"/>
  </w:num>
  <w:num w:numId="32" w16cid:durableId="981346441">
    <w:abstractNumId w:val="32"/>
  </w:num>
  <w:num w:numId="33" w16cid:durableId="1016806321">
    <w:abstractNumId w:val="100"/>
  </w:num>
  <w:num w:numId="34" w16cid:durableId="577715544">
    <w:abstractNumId w:val="107"/>
  </w:num>
  <w:num w:numId="35" w16cid:durableId="135076034">
    <w:abstractNumId w:val="7"/>
  </w:num>
  <w:num w:numId="36" w16cid:durableId="286200237">
    <w:abstractNumId w:val="129"/>
  </w:num>
  <w:num w:numId="37" w16cid:durableId="1153373947">
    <w:abstractNumId w:val="64"/>
  </w:num>
  <w:num w:numId="38" w16cid:durableId="1505628357">
    <w:abstractNumId w:val="163"/>
  </w:num>
  <w:num w:numId="39" w16cid:durableId="243535663">
    <w:abstractNumId w:val="23"/>
  </w:num>
  <w:num w:numId="40" w16cid:durableId="966467691">
    <w:abstractNumId w:val="51"/>
  </w:num>
  <w:num w:numId="41" w16cid:durableId="810825080">
    <w:abstractNumId w:val="67"/>
  </w:num>
  <w:num w:numId="42" w16cid:durableId="1346322748">
    <w:abstractNumId w:val="132"/>
  </w:num>
  <w:num w:numId="43" w16cid:durableId="1302268157">
    <w:abstractNumId w:val="65"/>
  </w:num>
  <w:num w:numId="44" w16cid:durableId="2069378165">
    <w:abstractNumId w:val="65"/>
    <w:lvlOverride w:ilvl="0">
      <w:startOverride w:val="1"/>
    </w:lvlOverride>
  </w:num>
  <w:num w:numId="45" w16cid:durableId="5252854">
    <w:abstractNumId w:val="98"/>
  </w:num>
  <w:num w:numId="46" w16cid:durableId="153646067">
    <w:abstractNumId w:val="83"/>
  </w:num>
  <w:num w:numId="47" w16cid:durableId="1891571389">
    <w:abstractNumId w:val="97"/>
  </w:num>
  <w:num w:numId="48" w16cid:durableId="87972626">
    <w:abstractNumId w:val="5"/>
  </w:num>
  <w:num w:numId="49" w16cid:durableId="1359548319">
    <w:abstractNumId w:val="20"/>
  </w:num>
  <w:num w:numId="50" w16cid:durableId="1808742018">
    <w:abstractNumId w:val="135"/>
  </w:num>
  <w:num w:numId="51" w16cid:durableId="1153568575">
    <w:abstractNumId w:val="118"/>
  </w:num>
  <w:num w:numId="52" w16cid:durableId="1323436025">
    <w:abstractNumId w:val="90"/>
  </w:num>
  <w:num w:numId="53" w16cid:durableId="161774158">
    <w:abstractNumId w:val="50"/>
  </w:num>
  <w:num w:numId="54" w16cid:durableId="1627157045">
    <w:abstractNumId w:val="26"/>
  </w:num>
  <w:num w:numId="55" w16cid:durableId="524294300">
    <w:abstractNumId w:val="38"/>
  </w:num>
  <w:num w:numId="56" w16cid:durableId="1361248508">
    <w:abstractNumId w:val="25"/>
  </w:num>
  <w:num w:numId="57" w16cid:durableId="1827622298">
    <w:abstractNumId w:val="125"/>
  </w:num>
  <w:num w:numId="58" w16cid:durableId="1563952589">
    <w:abstractNumId w:val="104"/>
  </w:num>
  <w:num w:numId="59" w16cid:durableId="879129431">
    <w:abstractNumId w:val="81"/>
  </w:num>
  <w:num w:numId="60" w16cid:durableId="445543364">
    <w:abstractNumId w:val="9"/>
  </w:num>
  <w:num w:numId="61" w16cid:durableId="17393126">
    <w:abstractNumId w:val="147"/>
  </w:num>
  <w:num w:numId="62" w16cid:durableId="2106223180">
    <w:abstractNumId w:val="92"/>
  </w:num>
  <w:num w:numId="63" w16cid:durableId="990209109">
    <w:abstractNumId w:val="141"/>
  </w:num>
  <w:num w:numId="64" w16cid:durableId="1735814194">
    <w:abstractNumId w:val="89"/>
  </w:num>
  <w:num w:numId="65" w16cid:durableId="59064517">
    <w:abstractNumId w:val="36"/>
  </w:num>
  <w:num w:numId="66" w16cid:durableId="250091473">
    <w:abstractNumId w:val="149"/>
  </w:num>
  <w:num w:numId="67" w16cid:durableId="1942301922">
    <w:abstractNumId w:val="151"/>
  </w:num>
  <w:num w:numId="68" w16cid:durableId="614680454">
    <w:abstractNumId w:val="18"/>
  </w:num>
  <w:num w:numId="69" w16cid:durableId="534268852">
    <w:abstractNumId w:val="58"/>
  </w:num>
  <w:num w:numId="70" w16cid:durableId="216555546">
    <w:abstractNumId w:val="8"/>
  </w:num>
  <w:num w:numId="71" w16cid:durableId="12928681">
    <w:abstractNumId w:val="86"/>
  </w:num>
  <w:num w:numId="72" w16cid:durableId="354580881">
    <w:abstractNumId w:val="53"/>
  </w:num>
  <w:num w:numId="73" w16cid:durableId="291324910">
    <w:abstractNumId w:val="142"/>
  </w:num>
  <w:num w:numId="74" w16cid:durableId="1457136431">
    <w:abstractNumId w:val="72"/>
  </w:num>
  <w:num w:numId="75" w16cid:durableId="1952273069">
    <w:abstractNumId w:val="161"/>
  </w:num>
  <w:num w:numId="76" w16cid:durableId="1972007075">
    <w:abstractNumId w:val="45"/>
  </w:num>
  <w:num w:numId="77" w16cid:durableId="1845825302">
    <w:abstractNumId w:val="11"/>
  </w:num>
  <w:num w:numId="78" w16cid:durableId="1763070062">
    <w:abstractNumId w:val="145"/>
  </w:num>
  <w:num w:numId="79" w16cid:durableId="1123037666">
    <w:abstractNumId w:val="15"/>
  </w:num>
  <w:num w:numId="80" w16cid:durableId="1517118022">
    <w:abstractNumId w:val="94"/>
  </w:num>
  <w:num w:numId="81" w16cid:durableId="1705714370">
    <w:abstractNumId w:val="91"/>
  </w:num>
  <w:num w:numId="82" w16cid:durableId="746880089">
    <w:abstractNumId w:val="17"/>
  </w:num>
  <w:num w:numId="83" w16cid:durableId="1142044300">
    <w:abstractNumId w:val="73"/>
  </w:num>
  <w:num w:numId="84" w16cid:durableId="512034190">
    <w:abstractNumId w:val="70"/>
  </w:num>
  <w:num w:numId="85" w16cid:durableId="1136529625">
    <w:abstractNumId w:val="44"/>
  </w:num>
  <w:num w:numId="86" w16cid:durableId="379330539">
    <w:abstractNumId w:val="41"/>
  </w:num>
  <w:num w:numId="87" w16cid:durableId="682324419">
    <w:abstractNumId w:val="80"/>
  </w:num>
  <w:num w:numId="88" w16cid:durableId="387261554">
    <w:abstractNumId w:val="126"/>
  </w:num>
  <w:num w:numId="89" w16cid:durableId="1863587342">
    <w:abstractNumId w:val="49"/>
  </w:num>
  <w:num w:numId="90" w16cid:durableId="1498813512">
    <w:abstractNumId w:val="6"/>
  </w:num>
  <w:num w:numId="91" w16cid:durableId="1383746054">
    <w:abstractNumId w:val="96"/>
  </w:num>
  <w:num w:numId="92" w16cid:durableId="2104449902">
    <w:abstractNumId w:val="88"/>
  </w:num>
  <w:num w:numId="93" w16cid:durableId="1602493681">
    <w:abstractNumId w:val="27"/>
  </w:num>
  <w:num w:numId="94" w16cid:durableId="32077486">
    <w:abstractNumId w:val="66"/>
  </w:num>
  <w:num w:numId="95" w16cid:durableId="1055734004">
    <w:abstractNumId w:val="105"/>
  </w:num>
  <w:num w:numId="96" w16cid:durableId="803542376">
    <w:abstractNumId w:val="144"/>
  </w:num>
  <w:num w:numId="97" w16cid:durableId="1776754795">
    <w:abstractNumId w:val="61"/>
  </w:num>
  <w:num w:numId="98" w16cid:durableId="1889292289">
    <w:abstractNumId w:val="60"/>
  </w:num>
  <w:num w:numId="99" w16cid:durableId="163790984">
    <w:abstractNumId w:val="16"/>
  </w:num>
  <w:num w:numId="100" w16cid:durableId="1408377226">
    <w:abstractNumId w:val="140"/>
  </w:num>
  <w:num w:numId="101" w16cid:durableId="1967350024">
    <w:abstractNumId w:val="68"/>
  </w:num>
  <w:num w:numId="102" w16cid:durableId="1869485554">
    <w:abstractNumId w:val="22"/>
  </w:num>
  <w:num w:numId="103" w16cid:durableId="379937715">
    <w:abstractNumId w:val="24"/>
  </w:num>
  <w:num w:numId="104" w16cid:durableId="740563288">
    <w:abstractNumId w:val="12"/>
  </w:num>
  <w:num w:numId="105" w16cid:durableId="24332918">
    <w:abstractNumId w:val="3"/>
  </w:num>
  <w:num w:numId="106" w16cid:durableId="337392432">
    <w:abstractNumId w:val="136"/>
  </w:num>
  <w:num w:numId="107" w16cid:durableId="1720393077">
    <w:abstractNumId w:val="78"/>
  </w:num>
  <w:num w:numId="108" w16cid:durableId="738598215">
    <w:abstractNumId w:val="138"/>
  </w:num>
  <w:num w:numId="109" w16cid:durableId="407966075">
    <w:abstractNumId w:val="110"/>
  </w:num>
  <w:num w:numId="110" w16cid:durableId="599722815">
    <w:abstractNumId w:val="69"/>
  </w:num>
  <w:num w:numId="111" w16cid:durableId="285083615">
    <w:abstractNumId w:val="57"/>
  </w:num>
  <w:num w:numId="112" w16cid:durableId="1376852352">
    <w:abstractNumId w:val="13"/>
  </w:num>
  <w:num w:numId="113" w16cid:durableId="717360242">
    <w:abstractNumId w:val="33"/>
  </w:num>
  <w:num w:numId="114" w16cid:durableId="824779901">
    <w:abstractNumId w:val="21"/>
  </w:num>
  <w:num w:numId="115" w16cid:durableId="1794399514">
    <w:abstractNumId w:val="158"/>
  </w:num>
  <w:num w:numId="116" w16cid:durableId="2092044093">
    <w:abstractNumId w:val="85"/>
  </w:num>
  <w:num w:numId="117" w16cid:durableId="194120320">
    <w:abstractNumId w:val="28"/>
  </w:num>
  <w:num w:numId="118" w16cid:durableId="913316687">
    <w:abstractNumId w:val="115"/>
  </w:num>
  <w:num w:numId="119" w16cid:durableId="842083412">
    <w:abstractNumId w:val="111"/>
  </w:num>
  <w:num w:numId="120" w16cid:durableId="788662998">
    <w:abstractNumId w:val="109"/>
  </w:num>
  <w:num w:numId="121" w16cid:durableId="131603448">
    <w:abstractNumId w:val="59"/>
  </w:num>
  <w:num w:numId="122" w16cid:durableId="1372723977">
    <w:abstractNumId w:val="112"/>
  </w:num>
  <w:num w:numId="123" w16cid:durableId="288367218">
    <w:abstractNumId w:val="77"/>
  </w:num>
  <w:num w:numId="124" w16cid:durableId="1481531401">
    <w:abstractNumId w:val="146"/>
  </w:num>
  <w:num w:numId="125" w16cid:durableId="1067726386">
    <w:abstractNumId w:val="137"/>
  </w:num>
  <w:num w:numId="126" w16cid:durableId="1247226699">
    <w:abstractNumId w:val="40"/>
  </w:num>
  <w:num w:numId="127" w16cid:durableId="1596985827">
    <w:abstractNumId w:val="134"/>
  </w:num>
  <w:num w:numId="128" w16cid:durableId="760951554">
    <w:abstractNumId w:val="35"/>
  </w:num>
  <w:num w:numId="129" w16cid:durableId="1969505942">
    <w:abstractNumId w:val="39"/>
  </w:num>
  <w:num w:numId="130" w16cid:durableId="1338457858">
    <w:abstractNumId w:val="162"/>
  </w:num>
  <w:num w:numId="131" w16cid:durableId="206527092">
    <w:abstractNumId w:val="117"/>
  </w:num>
  <w:num w:numId="132" w16cid:durableId="1963488828">
    <w:abstractNumId w:val="82"/>
  </w:num>
  <w:num w:numId="133" w16cid:durableId="1777942975">
    <w:abstractNumId w:val="19"/>
  </w:num>
  <w:num w:numId="134" w16cid:durableId="1450395971">
    <w:abstractNumId w:val="122"/>
  </w:num>
  <w:num w:numId="135" w16cid:durableId="1855194417">
    <w:abstractNumId w:val="99"/>
  </w:num>
  <w:num w:numId="136" w16cid:durableId="827596161">
    <w:abstractNumId w:val="47"/>
  </w:num>
  <w:num w:numId="137" w16cid:durableId="767386098">
    <w:abstractNumId w:val="79"/>
  </w:num>
  <w:num w:numId="138" w16cid:durableId="573515359">
    <w:abstractNumId w:val="103"/>
  </w:num>
  <w:num w:numId="139" w16cid:durableId="707414644">
    <w:abstractNumId w:val="4"/>
  </w:num>
  <w:num w:numId="140" w16cid:durableId="1994984891">
    <w:abstractNumId w:val="159"/>
  </w:num>
  <w:num w:numId="141" w16cid:durableId="1392538909">
    <w:abstractNumId w:val="34"/>
  </w:num>
  <w:num w:numId="142" w16cid:durableId="1508324531">
    <w:abstractNumId w:val="152"/>
  </w:num>
  <w:num w:numId="143" w16cid:durableId="1881088059">
    <w:abstractNumId w:val="76"/>
  </w:num>
  <w:num w:numId="144" w16cid:durableId="267198496">
    <w:abstractNumId w:val="48"/>
  </w:num>
  <w:num w:numId="145" w16cid:durableId="1271858878">
    <w:abstractNumId w:val="113"/>
  </w:num>
  <w:num w:numId="146" w16cid:durableId="768739395">
    <w:abstractNumId w:val="30"/>
  </w:num>
  <w:num w:numId="147" w16cid:durableId="1645159976">
    <w:abstractNumId w:val="160"/>
  </w:num>
  <w:num w:numId="148" w16cid:durableId="1623458240">
    <w:abstractNumId w:val="114"/>
  </w:num>
  <w:num w:numId="149" w16cid:durableId="863205279">
    <w:abstractNumId w:val="108"/>
  </w:num>
  <w:num w:numId="150" w16cid:durableId="1571845350">
    <w:abstractNumId w:val="123"/>
  </w:num>
  <w:num w:numId="151" w16cid:durableId="2048673300">
    <w:abstractNumId w:val="37"/>
  </w:num>
  <w:num w:numId="152" w16cid:durableId="642926691">
    <w:abstractNumId w:val="95"/>
  </w:num>
  <w:num w:numId="153" w16cid:durableId="427122373">
    <w:abstractNumId w:val="139"/>
  </w:num>
  <w:num w:numId="154" w16cid:durableId="145827954">
    <w:abstractNumId w:val="130"/>
  </w:num>
  <w:num w:numId="155" w16cid:durableId="1192189923">
    <w:abstractNumId w:val="93"/>
  </w:num>
  <w:num w:numId="156" w16cid:durableId="518156117">
    <w:abstractNumId w:val="106"/>
  </w:num>
  <w:num w:numId="157" w16cid:durableId="1379357217">
    <w:abstractNumId w:val="10"/>
  </w:num>
  <w:num w:numId="158" w16cid:durableId="1793359639">
    <w:abstractNumId w:val="116"/>
  </w:num>
  <w:num w:numId="159" w16cid:durableId="42684232">
    <w:abstractNumId w:val="102"/>
  </w:num>
  <w:num w:numId="160" w16cid:durableId="1085224126">
    <w:abstractNumId w:val="63"/>
  </w:num>
  <w:num w:numId="161" w16cid:durableId="515189534">
    <w:abstractNumId w:val="124"/>
  </w:num>
  <w:num w:numId="162" w16cid:durableId="1233271433">
    <w:abstractNumId w:val="120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140"/>
    <w:rsid w:val="000000AB"/>
    <w:rsid w:val="00000FE9"/>
    <w:rsid w:val="0000115A"/>
    <w:rsid w:val="000023B4"/>
    <w:rsid w:val="00002A16"/>
    <w:rsid w:val="000035C8"/>
    <w:rsid w:val="000045DB"/>
    <w:rsid w:val="00004904"/>
    <w:rsid w:val="00004D77"/>
    <w:rsid w:val="00012620"/>
    <w:rsid w:val="000134E8"/>
    <w:rsid w:val="000202C7"/>
    <w:rsid w:val="0002080A"/>
    <w:rsid w:val="00025F93"/>
    <w:rsid w:val="00027DDE"/>
    <w:rsid w:val="00030169"/>
    <w:rsid w:val="000308AB"/>
    <w:rsid w:val="00030CA2"/>
    <w:rsid w:val="0003270F"/>
    <w:rsid w:val="0004328B"/>
    <w:rsid w:val="000566B7"/>
    <w:rsid w:val="00057307"/>
    <w:rsid w:val="00061479"/>
    <w:rsid w:val="000622D0"/>
    <w:rsid w:val="00066542"/>
    <w:rsid w:val="0008198D"/>
    <w:rsid w:val="00082ED5"/>
    <w:rsid w:val="00084A3C"/>
    <w:rsid w:val="00090B41"/>
    <w:rsid w:val="000A16F7"/>
    <w:rsid w:val="000A17D7"/>
    <w:rsid w:val="000A24A5"/>
    <w:rsid w:val="000A2A99"/>
    <w:rsid w:val="000A2DD5"/>
    <w:rsid w:val="000A668D"/>
    <w:rsid w:val="000B0C17"/>
    <w:rsid w:val="000B4996"/>
    <w:rsid w:val="000B4FFD"/>
    <w:rsid w:val="000B50EB"/>
    <w:rsid w:val="000B5D88"/>
    <w:rsid w:val="000D0245"/>
    <w:rsid w:val="000D0B22"/>
    <w:rsid w:val="000D32B5"/>
    <w:rsid w:val="000D56BB"/>
    <w:rsid w:val="000D5D3E"/>
    <w:rsid w:val="000D78F2"/>
    <w:rsid w:val="000E4D30"/>
    <w:rsid w:val="000F1171"/>
    <w:rsid w:val="000F2EAA"/>
    <w:rsid w:val="000F76FF"/>
    <w:rsid w:val="00103034"/>
    <w:rsid w:val="001055C9"/>
    <w:rsid w:val="0010635A"/>
    <w:rsid w:val="001069DF"/>
    <w:rsid w:val="00107B18"/>
    <w:rsid w:val="0011302F"/>
    <w:rsid w:val="0011435B"/>
    <w:rsid w:val="00115E28"/>
    <w:rsid w:val="00116688"/>
    <w:rsid w:val="00123066"/>
    <w:rsid w:val="0012478B"/>
    <w:rsid w:val="0012487F"/>
    <w:rsid w:val="0012493B"/>
    <w:rsid w:val="00125608"/>
    <w:rsid w:val="001310FF"/>
    <w:rsid w:val="00131359"/>
    <w:rsid w:val="001344F1"/>
    <w:rsid w:val="00134DA4"/>
    <w:rsid w:val="00134F3D"/>
    <w:rsid w:val="00141B9C"/>
    <w:rsid w:val="00141D76"/>
    <w:rsid w:val="00142FB2"/>
    <w:rsid w:val="001476DC"/>
    <w:rsid w:val="00147904"/>
    <w:rsid w:val="00152059"/>
    <w:rsid w:val="00154213"/>
    <w:rsid w:val="00156E53"/>
    <w:rsid w:val="001603F5"/>
    <w:rsid w:val="001611E2"/>
    <w:rsid w:val="0016163C"/>
    <w:rsid w:val="00162094"/>
    <w:rsid w:val="00162A6F"/>
    <w:rsid w:val="00165C94"/>
    <w:rsid w:val="001677AF"/>
    <w:rsid w:val="001715D7"/>
    <w:rsid w:val="00171F52"/>
    <w:rsid w:val="00172918"/>
    <w:rsid w:val="00177C18"/>
    <w:rsid w:val="00177E08"/>
    <w:rsid w:val="00180D4A"/>
    <w:rsid w:val="00181ED3"/>
    <w:rsid w:val="0018546F"/>
    <w:rsid w:val="001870E5"/>
    <w:rsid w:val="001874E2"/>
    <w:rsid w:val="00190AC3"/>
    <w:rsid w:val="001915BC"/>
    <w:rsid w:val="001936DD"/>
    <w:rsid w:val="00193CA2"/>
    <w:rsid w:val="001945AF"/>
    <w:rsid w:val="00195559"/>
    <w:rsid w:val="00197481"/>
    <w:rsid w:val="001979A5"/>
    <w:rsid w:val="001A1140"/>
    <w:rsid w:val="001A37D8"/>
    <w:rsid w:val="001A4C3C"/>
    <w:rsid w:val="001A5B08"/>
    <w:rsid w:val="001A7732"/>
    <w:rsid w:val="001B160C"/>
    <w:rsid w:val="001B1DE5"/>
    <w:rsid w:val="001B42AE"/>
    <w:rsid w:val="001B651C"/>
    <w:rsid w:val="001C22E6"/>
    <w:rsid w:val="001C2A5F"/>
    <w:rsid w:val="001C4577"/>
    <w:rsid w:val="001D0352"/>
    <w:rsid w:val="001D0B23"/>
    <w:rsid w:val="001D1E2A"/>
    <w:rsid w:val="001D2A89"/>
    <w:rsid w:val="001D382F"/>
    <w:rsid w:val="001D4084"/>
    <w:rsid w:val="001D4A4D"/>
    <w:rsid w:val="001D5928"/>
    <w:rsid w:val="001D72EA"/>
    <w:rsid w:val="001D76DE"/>
    <w:rsid w:val="001E0CE5"/>
    <w:rsid w:val="001E3D70"/>
    <w:rsid w:val="001E7904"/>
    <w:rsid w:val="001F0347"/>
    <w:rsid w:val="001F3137"/>
    <w:rsid w:val="001F61A1"/>
    <w:rsid w:val="001F649E"/>
    <w:rsid w:val="001F695F"/>
    <w:rsid w:val="00202092"/>
    <w:rsid w:val="002034BD"/>
    <w:rsid w:val="00204946"/>
    <w:rsid w:val="00204D83"/>
    <w:rsid w:val="0021167C"/>
    <w:rsid w:val="00212632"/>
    <w:rsid w:val="00214EF3"/>
    <w:rsid w:val="00215375"/>
    <w:rsid w:val="00215DFC"/>
    <w:rsid w:val="00223472"/>
    <w:rsid w:val="00224889"/>
    <w:rsid w:val="002306E7"/>
    <w:rsid w:val="0023147C"/>
    <w:rsid w:val="00231613"/>
    <w:rsid w:val="00234F88"/>
    <w:rsid w:val="002368B1"/>
    <w:rsid w:val="00236F99"/>
    <w:rsid w:val="00237A99"/>
    <w:rsid w:val="00237D5A"/>
    <w:rsid w:val="00237EF2"/>
    <w:rsid w:val="00237F47"/>
    <w:rsid w:val="00241F42"/>
    <w:rsid w:val="0024470C"/>
    <w:rsid w:val="00244BE7"/>
    <w:rsid w:val="002452A5"/>
    <w:rsid w:val="00247CF7"/>
    <w:rsid w:val="00251450"/>
    <w:rsid w:val="0025786B"/>
    <w:rsid w:val="00257FC1"/>
    <w:rsid w:val="00262ADB"/>
    <w:rsid w:val="002652BA"/>
    <w:rsid w:val="00270D89"/>
    <w:rsid w:val="00271616"/>
    <w:rsid w:val="0027239B"/>
    <w:rsid w:val="002723FC"/>
    <w:rsid w:val="0027255C"/>
    <w:rsid w:val="00276603"/>
    <w:rsid w:val="0028038B"/>
    <w:rsid w:val="0028085F"/>
    <w:rsid w:val="00282AFC"/>
    <w:rsid w:val="00283678"/>
    <w:rsid w:val="00284362"/>
    <w:rsid w:val="002855B8"/>
    <w:rsid w:val="00287C64"/>
    <w:rsid w:val="0029015C"/>
    <w:rsid w:val="00290354"/>
    <w:rsid w:val="00290F14"/>
    <w:rsid w:val="00291082"/>
    <w:rsid w:val="0029387E"/>
    <w:rsid w:val="0029483C"/>
    <w:rsid w:val="00294F1A"/>
    <w:rsid w:val="002A1BCD"/>
    <w:rsid w:val="002A2AF1"/>
    <w:rsid w:val="002A5E07"/>
    <w:rsid w:val="002A6866"/>
    <w:rsid w:val="002A7690"/>
    <w:rsid w:val="002B02DE"/>
    <w:rsid w:val="002B0E83"/>
    <w:rsid w:val="002B1A58"/>
    <w:rsid w:val="002B457B"/>
    <w:rsid w:val="002C1177"/>
    <w:rsid w:val="002C3783"/>
    <w:rsid w:val="002C5A5B"/>
    <w:rsid w:val="002C6187"/>
    <w:rsid w:val="002C7B06"/>
    <w:rsid w:val="002D2B9E"/>
    <w:rsid w:val="002D6215"/>
    <w:rsid w:val="002D6D94"/>
    <w:rsid w:val="002E2E0B"/>
    <w:rsid w:val="002E307C"/>
    <w:rsid w:val="002E526C"/>
    <w:rsid w:val="002E5E6C"/>
    <w:rsid w:val="002F0C29"/>
    <w:rsid w:val="002F5D9C"/>
    <w:rsid w:val="002F65BD"/>
    <w:rsid w:val="00301211"/>
    <w:rsid w:val="003032BE"/>
    <w:rsid w:val="003037D4"/>
    <w:rsid w:val="0030487E"/>
    <w:rsid w:val="003051A7"/>
    <w:rsid w:val="003075B5"/>
    <w:rsid w:val="0031397F"/>
    <w:rsid w:val="003147F5"/>
    <w:rsid w:val="00317C7A"/>
    <w:rsid w:val="003232DC"/>
    <w:rsid w:val="0032370A"/>
    <w:rsid w:val="00330DC1"/>
    <w:rsid w:val="00332120"/>
    <w:rsid w:val="00332938"/>
    <w:rsid w:val="00333CCD"/>
    <w:rsid w:val="00333FD3"/>
    <w:rsid w:val="00334F26"/>
    <w:rsid w:val="00334F92"/>
    <w:rsid w:val="0033586A"/>
    <w:rsid w:val="00337374"/>
    <w:rsid w:val="003427C5"/>
    <w:rsid w:val="003437F8"/>
    <w:rsid w:val="00344552"/>
    <w:rsid w:val="00344DE2"/>
    <w:rsid w:val="00345AB9"/>
    <w:rsid w:val="00345B88"/>
    <w:rsid w:val="00346300"/>
    <w:rsid w:val="00346614"/>
    <w:rsid w:val="00350392"/>
    <w:rsid w:val="003527C5"/>
    <w:rsid w:val="0035305A"/>
    <w:rsid w:val="003531BE"/>
    <w:rsid w:val="0035367A"/>
    <w:rsid w:val="003558E1"/>
    <w:rsid w:val="00355DDD"/>
    <w:rsid w:val="00363ACA"/>
    <w:rsid w:val="003660FB"/>
    <w:rsid w:val="003704FD"/>
    <w:rsid w:val="003739CB"/>
    <w:rsid w:val="00375206"/>
    <w:rsid w:val="00380356"/>
    <w:rsid w:val="00380F3F"/>
    <w:rsid w:val="003823DC"/>
    <w:rsid w:val="00383FEE"/>
    <w:rsid w:val="0038712A"/>
    <w:rsid w:val="00390C90"/>
    <w:rsid w:val="00391F3A"/>
    <w:rsid w:val="0039264C"/>
    <w:rsid w:val="00396B09"/>
    <w:rsid w:val="00397CC5"/>
    <w:rsid w:val="003A0D82"/>
    <w:rsid w:val="003A1062"/>
    <w:rsid w:val="003A2182"/>
    <w:rsid w:val="003A6C05"/>
    <w:rsid w:val="003A7126"/>
    <w:rsid w:val="003B1E57"/>
    <w:rsid w:val="003B21F2"/>
    <w:rsid w:val="003B3D15"/>
    <w:rsid w:val="003C63DE"/>
    <w:rsid w:val="003C7919"/>
    <w:rsid w:val="003D133B"/>
    <w:rsid w:val="003D2E69"/>
    <w:rsid w:val="003E7C94"/>
    <w:rsid w:val="003F0B97"/>
    <w:rsid w:val="003F4D77"/>
    <w:rsid w:val="003F73DC"/>
    <w:rsid w:val="003F7745"/>
    <w:rsid w:val="0040046A"/>
    <w:rsid w:val="00402482"/>
    <w:rsid w:val="00404652"/>
    <w:rsid w:val="00406EE6"/>
    <w:rsid w:val="004074C8"/>
    <w:rsid w:val="0041330E"/>
    <w:rsid w:val="00413E8C"/>
    <w:rsid w:val="00416120"/>
    <w:rsid w:val="00416294"/>
    <w:rsid w:val="00417478"/>
    <w:rsid w:val="00424207"/>
    <w:rsid w:val="004255D4"/>
    <w:rsid w:val="004302DE"/>
    <w:rsid w:val="00433774"/>
    <w:rsid w:val="00437049"/>
    <w:rsid w:val="004411B4"/>
    <w:rsid w:val="004457C4"/>
    <w:rsid w:val="0044785D"/>
    <w:rsid w:val="0044797E"/>
    <w:rsid w:val="00452ABA"/>
    <w:rsid w:val="00453489"/>
    <w:rsid w:val="00453DAF"/>
    <w:rsid w:val="00456C0D"/>
    <w:rsid w:val="00460A8C"/>
    <w:rsid w:val="00462E52"/>
    <w:rsid w:val="0046686F"/>
    <w:rsid w:val="004678C5"/>
    <w:rsid w:val="0047023F"/>
    <w:rsid w:val="00470E5F"/>
    <w:rsid w:val="00472AE6"/>
    <w:rsid w:val="004737BF"/>
    <w:rsid w:val="00474561"/>
    <w:rsid w:val="00475E91"/>
    <w:rsid w:val="004760D4"/>
    <w:rsid w:val="00482C4F"/>
    <w:rsid w:val="00484AFA"/>
    <w:rsid w:val="004857B6"/>
    <w:rsid w:val="00490C06"/>
    <w:rsid w:val="00491DE4"/>
    <w:rsid w:val="0049490F"/>
    <w:rsid w:val="00497FDD"/>
    <w:rsid w:val="004A1785"/>
    <w:rsid w:val="004A2DCB"/>
    <w:rsid w:val="004A398F"/>
    <w:rsid w:val="004A39FC"/>
    <w:rsid w:val="004A5617"/>
    <w:rsid w:val="004B3DD7"/>
    <w:rsid w:val="004B3ECE"/>
    <w:rsid w:val="004B5789"/>
    <w:rsid w:val="004C1703"/>
    <w:rsid w:val="004C245F"/>
    <w:rsid w:val="004C5A37"/>
    <w:rsid w:val="004C770C"/>
    <w:rsid w:val="004E2C91"/>
    <w:rsid w:val="004E5AC8"/>
    <w:rsid w:val="004E627D"/>
    <w:rsid w:val="004F1BF4"/>
    <w:rsid w:val="004F3503"/>
    <w:rsid w:val="00500099"/>
    <w:rsid w:val="0050168B"/>
    <w:rsid w:val="005024A6"/>
    <w:rsid w:val="005030C4"/>
    <w:rsid w:val="005046C3"/>
    <w:rsid w:val="00504EAE"/>
    <w:rsid w:val="005051C1"/>
    <w:rsid w:val="00506B4C"/>
    <w:rsid w:val="005076F5"/>
    <w:rsid w:val="0051088E"/>
    <w:rsid w:val="00510E37"/>
    <w:rsid w:val="00512758"/>
    <w:rsid w:val="00512819"/>
    <w:rsid w:val="00514B43"/>
    <w:rsid w:val="005208D0"/>
    <w:rsid w:val="00520EE0"/>
    <w:rsid w:val="00521A5B"/>
    <w:rsid w:val="00521CB8"/>
    <w:rsid w:val="0052217F"/>
    <w:rsid w:val="00522A14"/>
    <w:rsid w:val="0052411D"/>
    <w:rsid w:val="00524218"/>
    <w:rsid w:val="00531374"/>
    <w:rsid w:val="0053218F"/>
    <w:rsid w:val="0054105B"/>
    <w:rsid w:val="00544A3C"/>
    <w:rsid w:val="00551EE2"/>
    <w:rsid w:val="00561508"/>
    <w:rsid w:val="00561DD5"/>
    <w:rsid w:val="00563DE9"/>
    <w:rsid w:val="00566B3F"/>
    <w:rsid w:val="005676D8"/>
    <w:rsid w:val="005708FF"/>
    <w:rsid w:val="00575C7D"/>
    <w:rsid w:val="0057609F"/>
    <w:rsid w:val="0057740B"/>
    <w:rsid w:val="0057791F"/>
    <w:rsid w:val="00580506"/>
    <w:rsid w:val="005842A0"/>
    <w:rsid w:val="005871F4"/>
    <w:rsid w:val="00587A2B"/>
    <w:rsid w:val="00587B05"/>
    <w:rsid w:val="00590FDA"/>
    <w:rsid w:val="0059268E"/>
    <w:rsid w:val="00592761"/>
    <w:rsid w:val="00595A50"/>
    <w:rsid w:val="00595DD7"/>
    <w:rsid w:val="00596790"/>
    <w:rsid w:val="005A0D77"/>
    <w:rsid w:val="005A3541"/>
    <w:rsid w:val="005B2EAD"/>
    <w:rsid w:val="005B3596"/>
    <w:rsid w:val="005B400F"/>
    <w:rsid w:val="005B7BD0"/>
    <w:rsid w:val="005C021C"/>
    <w:rsid w:val="005C61CE"/>
    <w:rsid w:val="005D2855"/>
    <w:rsid w:val="005E2911"/>
    <w:rsid w:val="005E4172"/>
    <w:rsid w:val="005E430A"/>
    <w:rsid w:val="005E49DE"/>
    <w:rsid w:val="005E7AC2"/>
    <w:rsid w:val="005F3ACE"/>
    <w:rsid w:val="005F6F25"/>
    <w:rsid w:val="005F7969"/>
    <w:rsid w:val="006000E0"/>
    <w:rsid w:val="006013D0"/>
    <w:rsid w:val="0060305F"/>
    <w:rsid w:val="00605E0C"/>
    <w:rsid w:val="00606242"/>
    <w:rsid w:val="00611539"/>
    <w:rsid w:val="0061407C"/>
    <w:rsid w:val="00615E7E"/>
    <w:rsid w:val="00621030"/>
    <w:rsid w:val="006219D5"/>
    <w:rsid w:val="006225CB"/>
    <w:rsid w:val="006226B2"/>
    <w:rsid w:val="00622C62"/>
    <w:rsid w:val="00622F4D"/>
    <w:rsid w:val="0062351C"/>
    <w:rsid w:val="006238BC"/>
    <w:rsid w:val="006254E7"/>
    <w:rsid w:val="00627AF1"/>
    <w:rsid w:val="00627CCC"/>
    <w:rsid w:val="00631CEB"/>
    <w:rsid w:val="006343F1"/>
    <w:rsid w:val="006359C5"/>
    <w:rsid w:val="0064237F"/>
    <w:rsid w:val="00645C03"/>
    <w:rsid w:val="006465E1"/>
    <w:rsid w:val="006466F6"/>
    <w:rsid w:val="00647DAE"/>
    <w:rsid w:val="006512AB"/>
    <w:rsid w:val="00656452"/>
    <w:rsid w:val="00662262"/>
    <w:rsid w:val="006622D1"/>
    <w:rsid w:val="00664E9C"/>
    <w:rsid w:val="00665C69"/>
    <w:rsid w:val="006661D1"/>
    <w:rsid w:val="0067007B"/>
    <w:rsid w:val="00675774"/>
    <w:rsid w:val="006760F0"/>
    <w:rsid w:val="00677E65"/>
    <w:rsid w:val="006809A3"/>
    <w:rsid w:val="00681B96"/>
    <w:rsid w:val="006830F1"/>
    <w:rsid w:val="0068339A"/>
    <w:rsid w:val="00684A62"/>
    <w:rsid w:val="00684EF5"/>
    <w:rsid w:val="00691123"/>
    <w:rsid w:val="00693A84"/>
    <w:rsid w:val="00694720"/>
    <w:rsid w:val="0069638E"/>
    <w:rsid w:val="00696488"/>
    <w:rsid w:val="00696FE2"/>
    <w:rsid w:val="00697122"/>
    <w:rsid w:val="006976E8"/>
    <w:rsid w:val="006A116D"/>
    <w:rsid w:val="006A16CF"/>
    <w:rsid w:val="006A288E"/>
    <w:rsid w:val="006A349B"/>
    <w:rsid w:val="006A511E"/>
    <w:rsid w:val="006A57EF"/>
    <w:rsid w:val="006A62E1"/>
    <w:rsid w:val="006B090F"/>
    <w:rsid w:val="006B1697"/>
    <w:rsid w:val="006B1A6F"/>
    <w:rsid w:val="006B1F0B"/>
    <w:rsid w:val="006C0AC6"/>
    <w:rsid w:val="006C2713"/>
    <w:rsid w:val="006C3B2B"/>
    <w:rsid w:val="006C47E0"/>
    <w:rsid w:val="006C4AC2"/>
    <w:rsid w:val="006C4F95"/>
    <w:rsid w:val="006C618F"/>
    <w:rsid w:val="006C7505"/>
    <w:rsid w:val="006D18C7"/>
    <w:rsid w:val="006D60C2"/>
    <w:rsid w:val="006D7319"/>
    <w:rsid w:val="006E37C8"/>
    <w:rsid w:val="006E47DD"/>
    <w:rsid w:val="006F1C83"/>
    <w:rsid w:val="006F4B61"/>
    <w:rsid w:val="006F4C8C"/>
    <w:rsid w:val="006F5842"/>
    <w:rsid w:val="006F62FE"/>
    <w:rsid w:val="0070150F"/>
    <w:rsid w:val="00702388"/>
    <w:rsid w:val="0070392A"/>
    <w:rsid w:val="00704A26"/>
    <w:rsid w:val="00705B7C"/>
    <w:rsid w:val="0071020E"/>
    <w:rsid w:val="007109F0"/>
    <w:rsid w:val="00710E4C"/>
    <w:rsid w:val="00713158"/>
    <w:rsid w:val="00713455"/>
    <w:rsid w:val="007134EE"/>
    <w:rsid w:val="00720036"/>
    <w:rsid w:val="00720334"/>
    <w:rsid w:val="007204B4"/>
    <w:rsid w:val="007206D0"/>
    <w:rsid w:val="00720FFD"/>
    <w:rsid w:val="00723B6D"/>
    <w:rsid w:val="00723F03"/>
    <w:rsid w:val="007254C1"/>
    <w:rsid w:val="00726285"/>
    <w:rsid w:val="0072655B"/>
    <w:rsid w:val="00734589"/>
    <w:rsid w:val="00735A14"/>
    <w:rsid w:val="007414F7"/>
    <w:rsid w:val="0074362D"/>
    <w:rsid w:val="0075093F"/>
    <w:rsid w:val="00751236"/>
    <w:rsid w:val="00752185"/>
    <w:rsid w:val="0075231D"/>
    <w:rsid w:val="0075414C"/>
    <w:rsid w:val="0075582D"/>
    <w:rsid w:val="0075601F"/>
    <w:rsid w:val="007567B4"/>
    <w:rsid w:val="00757FAC"/>
    <w:rsid w:val="00760D42"/>
    <w:rsid w:val="00762AD2"/>
    <w:rsid w:val="00764A67"/>
    <w:rsid w:val="007679C5"/>
    <w:rsid w:val="0077037A"/>
    <w:rsid w:val="00771694"/>
    <w:rsid w:val="00771AD8"/>
    <w:rsid w:val="00771AE6"/>
    <w:rsid w:val="00771F90"/>
    <w:rsid w:val="00776224"/>
    <w:rsid w:val="0078218A"/>
    <w:rsid w:val="00782B1A"/>
    <w:rsid w:val="0078359F"/>
    <w:rsid w:val="00785104"/>
    <w:rsid w:val="0078532A"/>
    <w:rsid w:val="00786C87"/>
    <w:rsid w:val="007906A2"/>
    <w:rsid w:val="00791567"/>
    <w:rsid w:val="00792E4B"/>
    <w:rsid w:val="00793E32"/>
    <w:rsid w:val="00795B7A"/>
    <w:rsid w:val="00796F73"/>
    <w:rsid w:val="007A25F1"/>
    <w:rsid w:val="007A3BB1"/>
    <w:rsid w:val="007A4F03"/>
    <w:rsid w:val="007A5D9B"/>
    <w:rsid w:val="007B04C2"/>
    <w:rsid w:val="007B1FCE"/>
    <w:rsid w:val="007B2C5F"/>
    <w:rsid w:val="007B2EC0"/>
    <w:rsid w:val="007B33DE"/>
    <w:rsid w:val="007B3910"/>
    <w:rsid w:val="007B4D25"/>
    <w:rsid w:val="007C0EC9"/>
    <w:rsid w:val="007C1E76"/>
    <w:rsid w:val="007C3384"/>
    <w:rsid w:val="007C3825"/>
    <w:rsid w:val="007D18DB"/>
    <w:rsid w:val="007D2ED4"/>
    <w:rsid w:val="007D3659"/>
    <w:rsid w:val="007D628F"/>
    <w:rsid w:val="007D7701"/>
    <w:rsid w:val="007E0A95"/>
    <w:rsid w:val="007E11B5"/>
    <w:rsid w:val="007E1584"/>
    <w:rsid w:val="007E3976"/>
    <w:rsid w:val="007E56A6"/>
    <w:rsid w:val="007E5D27"/>
    <w:rsid w:val="007F1C49"/>
    <w:rsid w:val="007F5744"/>
    <w:rsid w:val="007F73AE"/>
    <w:rsid w:val="007F7ADA"/>
    <w:rsid w:val="007F7B3A"/>
    <w:rsid w:val="00800142"/>
    <w:rsid w:val="008019F0"/>
    <w:rsid w:val="008046CB"/>
    <w:rsid w:val="00806915"/>
    <w:rsid w:val="00807BD7"/>
    <w:rsid w:val="00815BBA"/>
    <w:rsid w:val="0081735D"/>
    <w:rsid w:val="00817F43"/>
    <w:rsid w:val="008272AD"/>
    <w:rsid w:val="00827383"/>
    <w:rsid w:val="00830430"/>
    <w:rsid w:val="00833346"/>
    <w:rsid w:val="008363A7"/>
    <w:rsid w:val="008375AD"/>
    <w:rsid w:val="008378F3"/>
    <w:rsid w:val="00841BAE"/>
    <w:rsid w:val="00843619"/>
    <w:rsid w:val="00844AE6"/>
    <w:rsid w:val="00852DE0"/>
    <w:rsid w:val="0085406E"/>
    <w:rsid w:val="0085558E"/>
    <w:rsid w:val="00860F00"/>
    <w:rsid w:val="00863C11"/>
    <w:rsid w:val="00865DB9"/>
    <w:rsid w:val="00866109"/>
    <w:rsid w:val="008664B5"/>
    <w:rsid w:val="00866D47"/>
    <w:rsid w:val="00870CE9"/>
    <w:rsid w:val="0087107C"/>
    <w:rsid w:val="008722CB"/>
    <w:rsid w:val="00873CF3"/>
    <w:rsid w:val="00877808"/>
    <w:rsid w:val="00883958"/>
    <w:rsid w:val="00883D63"/>
    <w:rsid w:val="008845A9"/>
    <w:rsid w:val="00891B41"/>
    <w:rsid w:val="008A0DF8"/>
    <w:rsid w:val="008A392C"/>
    <w:rsid w:val="008A4AC8"/>
    <w:rsid w:val="008A57E3"/>
    <w:rsid w:val="008A5C93"/>
    <w:rsid w:val="008A7D01"/>
    <w:rsid w:val="008B057C"/>
    <w:rsid w:val="008B4450"/>
    <w:rsid w:val="008B4DFB"/>
    <w:rsid w:val="008B64D0"/>
    <w:rsid w:val="008C4B00"/>
    <w:rsid w:val="008C69B1"/>
    <w:rsid w:val="008C7D92"/>
    <w:rsid w:val="008D04BB"/>
    <w:rsid w:val="008D06C8"/>
    <w:rsid w:val="008D1CD6"/>
    <w:rsid w:val="008E3053"/>
    <w:rsid w:val="008E391C"/>
    <w:rsid w:val="008E4A66"/>
    <w:rsid w:val="008E5433"/>
    <w:rsid w:val="008E620D"/>
    <w:rsid w:val="008E714B"/>
    <w:rsid w:val="0090106E"/>
    <w:rsid w:val="0090241A"/>
    <w:rsid w:val="0090355F"/>
    <w:rsid w:val="009048D5"/>
    <w:rsid w:val="00905273"/>
    <w:rsid w:val="00907542"/>
    <w:rsid w:val="00911D35"/>
    <w:rsid w:val="00912370"/>
    <w:rsid w:val="00914EBF"/>
    <w:rsid w:val="0091758D"/>
    <w:rsid w:val="009237EA"/>
    <w:rsid w:val="00926392"/>
    <w:rsid w:val="00936ED5"/>
    <w:rsid w:val="00937FB7"/>
    <w:rsid w:val="009427DF"/>
    <w:rsid w:val="0094315C"/>
    <w:rsid w:val="0094647F"/>
    <w:rsid w:val="009479F9"/>
    <w:rsid w:val="0095226E"/>
    <w:rsid w:val="009550E0"/>
    <w:rsid w:val="00956535"/>
    <w:rsid w:val="00957511"/>
    <w:rsid w:val="00960D1F"/>
    <w:rsid w:val="00961485"/>
    <w:rsid w:val="00965254"/>
    <w:rsid w:val="00966546"/>
    <w:rsid w:val="00967088"/>
    <w:rsid w:val="009672DC"/>
    <w:rsid w:val="0096777A"/>
    <w:rsid w:val="00970EEE"/>
    <w:rsid w:val="0097491C"/>
    <w:rsid w:val="0097497C"/>
    <w:rsid w:val="009774DA"/>
    <w:rsid w:val="0098304A"/>
    <w:rsid w:val="0098621C"/>
    <w:rsid w:val="009866CA"/>
    <w:rsid w:val="0098771F"/>
    <w:rsid w:val="0099266D"/>
    <w:rsid w:val="00994462"/>
    <w:rsid w:val="00995EBE"/>
    <w:rsid w:val="009A14EE"/>
    <w:rsid w:val="009B0BF9"/>
    <w:rsid w:val="009B221A"/>
    <w:rsid w:val="009B28D7"/>
    <w:rsid w:val="009B6646"/>
    <w:rsid w:val="009B7B4E"/>
    <w:rsid w:val="009C10A9"/>
    <w:rsid w:val="009C2B91"/>
    <w:rsid w:val="009C53D8"/>
    <w:rsid w:val="009C6127"/>
    <w:rsid w:val="009C6FF8"/>
    <w:rsid w:val="009D0F69"/>
    <w:rsid w:val="009D193B"/>
    <w:rsid w:val="009D1C06"/>
    <w:rsid w:val="009D366E"/>
    <w:rsid w:val="009D533D"/>
    <w:rsid w:val="009D5B51"/>
    <w:rsid w:val="009D7169"/>
    <w:rsid w:val="009E00D9"/>
    <w:rsid w:val="009E0AF1"/>
    <w:rsid w:val="009E4888"/>
    <w:rsid w:val="009E6770"/>
    <w:rsid w:val="009F0443"/>
    <w:rsid w:val="009F2C29"/>
    <w:rsid w:val="009F4135"/>
    <w:rsid w:val="009F6D28"/>
    <w:rsid w:val="009F7D05"/>
    <w:rsid w:val="00A00C12"/>
    <w:rsid w:val="00A00D08"/>
    <w:rsid w:val="00A03017"/>
    <w:rsid w:val="00A03544"/>
    <w:rsid w:val="00A04542"/>
    <w:rsid w:val="00A066A2"/>
    <w:rsid w:val="00A06D59"/>
    <w:rsid w:val="00A07363"/>
    <w:rsid w:val="00A10029"/>
    <w:rsid w:val="00A102E2"/>
    <w:rsid w:val="00A157FD"/>
    <w:rsid w:val="00A160FD"/>
    <w:rsid w:val="00A16B62"/>
    <w:rsid w:val="00A214E1"/>
    <w:rsid w:val="00A23084"/>
    <w:rsid w:val="00A23184"/>
    <w:rsid w:val="00A25BFE"/>
    <w:rsid w:val="00A26027"/>
    <w:rsid w:val="00A304A8"/>
    <w:rsid w:val="00A30AC2"/>
    <w:rsid w:val="00A328D4"/>
    <w:rsid w:val="00A3434D"/>
    <w:rsid w:val="00A346A1"/>
    <w:rsid w:val="00A43C2B"/>
    <w:rsid w:val="00A44D8B"/>
    <w:rsid w:val="00A45EA0"/>
    <w:rsid w:val="00A47A37"/>
    <w:rsid w:val="00A47BC8"/>
    <w:rsid w:val="00A56CBB"/>
    <w:rsid w:val="00A6214C"/>
    <w:rsid w:val="00A624FF"/>
    <w:rsid w:val="00A633F2"/>
    <w:rsid w:val="00A67A27"/>
    <w:rsid w:val="00A70814"/>
    <w:rsid w:val="00A71E13"/>
    <w:rsid w:val="00A75AB0"/>
    <w:rsid w:val="00A850A9"/>
    <w:rsid w:val="00A86624"/>
    <w:rsid w:val="00A90E28"/>
    <w:rsid w:val="00A95766"/>
    <w:rsid w:val="00A96030"/>
    <w:rsid w:val="00AA7FA9"/>
    <w:rsid w:val="00AB0814"/>
    <w:rsid w:val="00AB1743"/>
    <w:rsid w:val="00AB1813"/>
    <w:rsid w:val="00AB2A10"/>
    <w:rsid w:val="00AB595D"/>
    <w:rsid w:val="00AB6360"/>
    <w:rsid w:val="00AC0A58"/>
    <w:rsid w:val="00AC0B83"/>
    <w:rsid w:val="00AC3910"/>
    <w:rsid w:val="00AD0678"/>
    <w:rsid w:val="00AD2D6B"/>
    <w:rsid w:val="00AD2E11"/>
    <w:rsid w:val="00AD4151"/>
    <w:rsid w:val="00AF0F12"/>
    <w:rsid w:val="00AF276A"/>
    <w:rsid w:val="00AF4DA8"/>
    <w:rsid w:val="00AF52C1"/>
    <w:rsid w:val="00AF6386"/>
    <w:rsid w:val="00AF7E83"/>
    <w:rsid w:val="00B016B2"/>
    <w:rsid w:val="00B034A6"/>
    <w:rsid w:val="00B067E7"/>
    <w:rsid w:val="00B1045A"/>
    <w:rsid w:val="00B16314"/>
    <w:rsid w:val="00B20C7C"/>
    <w:rsid w:val="00B21D19"/>
    <w:rsid w:val="00B22F64"/>
    <w:rsid w:val="00B23C9E"/>
    <w:rsid w:val="00B258E3"/>
    <w:rsid w:val="00B2643F"/>
    <w:rsid w:val="00B27415"/>
    <w:rsid w:val="00B27F91"/>
    <w:rsid w:val="00B30EEF"/>
    <w:rsid w:val="00B3157D"/>
    <w:rsid w:val="00B317BF"/>
    <w:rsid w:val="00B35C7E"/>
    <w:rsid w:val="00B37731"/>
    <w:rsid w:val="00B37F56"/>
    <w:rsid w:val="00B418D5"/>
    <w:rsid w:val="00B41DB3"/>
    <w:rsid w:val="00B41FC5"/>
    <w:rsid w:val="00B42D9D"/>
    <w:rsid w:val="00B46449"/>
    <w:rsid w:val="00B47FE3"/>
    <w:rsid w:val="00B52419"/>
    <w:rsid w:val="00B539C7"/>
    <w:rsid w:val="00B5649A"/>
    <w:rsid w:val="00B565BA"/>
    <w:rsid w:val="00B611F5"/>
    <w:rsid w:val="00B632D5"/>
    <w:rsid w:val="00B674D5"/>
    <w:rsid w:val="00B67B8F"/>
    <w:rsid w:val="00B75E75"/>
    <w:rsid w:val="00B76A6B"/>
    <w:rsid w:val="00B775C0"/>
    <w:rsid w:val="00B84D9A"/>
    <w:rsid w:val="00B86BA8"/>
    <w:rsid w:val="00B8745A"/>
    <w:rsid w:val="00B90B9F"/>
    <w:rsid w:val="00B970C4"/>
    <w:rsid w:val="00BA647E"/>
    <w:rsid w:val="00BB02AE"/>
    <w:rsid w:val="00BB32B1"/>
    <w:rsid w:val="00BB3540"/>
    <w:rsid w:val="00BB4C52"/>
    <w:rsid w:val="00BB611B"/>
    <w:rsid w:val="00BB774B"/>
    <w:rsid w:val="00BC12A2"/>
    <w:rsid w:val="00BC247D"/>
    <w:rsid w:val="00BC53B6"/>
    <w:rsid w:val="00BC651C"/>
    <w:rsid w:val="00BD2253"/>
    <w:rsid w:val="00BD563C"/>
    <w:rsid w:val="00BD5EA9"/>
    <w:rsid w:val="00BD7FDB"/>
    <w:rsid w:val="00BE1F38"/>
    <w:rsid w:val="00BE64E4"/>
    <w:rsid w:val="00BF1129"/>
    <w:rsid w:val="00BF1B5C"/>
    <w:rsid w:val="00BF1CE7"/>
    <w:rsid w:val="00BF2C56"/>
    <w:rsid w:val="00C00ECC"/>
    <w:rsid w:val="00C0131A"/>
    <w:rsid w:val="00C01BC8"/>
    <w:rsid w:val="00C03D07"/>
    <w:rsid w:val="00C0689F"/>
    <w:rsid w:val="00C10294"/>
    <w:rsid w:val="00C1102A"/>
    <w:rsid w:val="00C203E3"/>
    <w:rsid w:val="00C2088D"/>
    <w:rsid w:val="00C21420"/>
    <w:rsid w:val="00C215B2"/>
    <w:rsid w:val="00C22104"/>
    <w:rsid w:val="00C22D26"/>
    <w:rsid w:val="00C23858"/>
    <w:rsid w:val="00C26399"/>
    <w:rsid w:val="00C31F29"/>
    <w:rsid w:val="00C330BF"/>
    <w:rsid w:val="00C35F2C"/>
    <w:rsid w:val="00C361B8"/>
    <w:rsid w:val="00C37241"/>
    <w:rsid w:val="00C37D9E"/>
    <w:rsid w:val="00C40260"/>
    <w:rsid w:val="00C43AF8"/>
    <w:rsid w:val="00C43F47"/>
    <w:rsid w:val="00C44CF8"/>
    <w:rsid w:val="00C44D02"/>
    <w:rsid w:val="00C45BEE"/>
    <w:rsid w:val="00C463C2"/>
    <w:rsid w:val="00C52AE4"/>
    <w:rsid w:val="00C54BD8"/>
    <w:rsid w:val="00C600C4"/>
    <w:rsid w:val="00C60435"/>
    <w:rsid w:val="00C616EB"/>
    <w:rsid w:val="00C62ACE"/>
    <w:rsid w:val="00C634A1"/>
    <w:rsid w:val="00C65C22"/>
    <w:rsid w:val="00C665EF"/>
    <w:rsid w:val="00C70BFC"/>
    <w:rsid w:val="00C74381"/>
    <w:rsid w:val="00C7550C"/>
    <w:rsid w:val="00C755ED"/>
    <w:rsid w:val="00C771A7"/>
    <w:rsid w:val="00C8033B"/>
    <w:rsid w:val="00C803A8"/>
    <w:rsid w:val="00C8213C"/>
    <w:rsid w:val="00C82628"/>
    <w:rsid w:val="00C8385E"/>
    <w:rsid w:val="00C878F8"/>
    <w:rsid w:val="00C90FD9"/>
    <w:rsid w:val="00C91A39"/>
    <w:rsid w:val="00C921B6"/>
    <w:rsid w:val="00C93B4D"/>
    <w:rsid w:val="00C9714B"/>
    <w:rsid w:val="00CA0716"/>
    <w:rsid w:val="00CA0C11"/>
    <w:rsid w:val="00CA6079"/>
    <w:rsid w:val="00CA6B5A"/>
    <w:rsid w:val="00CA752B"/>
    <w:rsid w:val="00CB01AB"/>
    <w:rsid w:val="00CB5CC7"/>
    <w:rsid w:val="00CC1667"/>
    <w:rsid w:val="00CC1B78"/>
    <w:rsid w:val="00CD0139"/>
    <w:rsid w:val="00CD1A24"/>
    <w:rsid w:val="00CD1D6C"/>
    <w:rsid w:val="00CD1E8B"/>
    <w:rsid w:val="00CD3CD0"/>
    <w:rsid w:val="00CD4A18"/>
    <w:rsid w:val="00CD5467"/>
    <w:rsid w:val="00CD6A8D"/>
    <w:rsid w:val="00CE07AB"/>
    <w:rsid w:val="00CE2DAB"/>
    <w:rsid w:val="00CE378C"/>
    <w:rsid w:val="00CE6495"/>
    <w:rsid w:val="00CF4051"/>
    <w:rsid w:val="00CF6BA3"/>
    <w:rsid w:val="00CF78AB"/>
    <w:rsid w:val="00D044E6"/>
    <w:rsid w:val="00D05BEB"/>
    <w:rsid w:val="00D103EF"/>
    <w:rsid w:val="00D105A2"/>
    <w:rsid w:val="00D105E1"/>
    <w:rsid w:val="00D1144B"/>
    <w:rsid w:val="00D11ABE"/>
    <w:rsid w:val="00D157E4"/>
    <w:rsid w:val="00D24655"/>
    <w:rsid w:val="00D2701C"/>
    <w:rsid w:val="00D27B84"/>
    <w:rsid w:val="00D31502"/>
    <w:rsid w:val="00D3227E"/>
    <w:rsid w:val="00D34042"/>
    <w:rsid w:val="00D36D3E"/>
    <w:rsid w:val="00D41345"/>
    <w:rsid w:val="00D440DA"/>
    <w:rsid w:val="00D4531C"/>
    <w:rsid w:val="00D45FC8"/>
    <w:rsid w:val="00D500BA"/>
    <w:rsid w:val="00D5118F"/>
    <w:rsid w:val="00D519E3"/>
    <w:rsid w:val="00D55093"/>
    <w:rsid w:val="00D5547F"/>
    <w:rsid w:val="00D56BCB"/>
    <w:rsid w:val="00D67121"/>
    <w:rsid w:val="00D67BF1"/>
    <w:rsid w:val="00D707BC"/>
    <w:rsid w:val="00D7164B"/>
    <w:rsid w:val="00D72D3E"/>
    <w:rsid w:val="00D7563C"/>
    <w:rsid w:val="00D75BA4"/>
    <w:rsid w:val="00D80A12"/>
    <w:rsid w:val="00D84C4C"/>
    <w:rsid w:val="00D86C8D"/>
    <w:rsid w:val="00D95DAA"/>
    <w:rsid w:val="00DA09EF"/>
    <w:rsid w:val="00DA1537"/>
    <w:rsid w:val="00DA2145"/>
    <w:rsid w:val="00DA47CC"/>
    <w:rsid w:val="00DA4D92"/>
    <w:rsid w:val="00DB2B84"/>
    <w:rsid w:val="00DB58EC"/>
    <w:rsid w:val="00DC0F28"/>
    <w:rsid w:val="00DC4D8B"/>
    <w:rsid w:val="00DC6331"/>
    <w:rsid w:val="00DC6345"/>
    <w:rsid w:val="00DC7528"/>
    <w:rsid w:val="00DC79D5"/>
    <w:rsid w:val="00DD05BA"/>
    <w:rsid w:val="00DD1380"/>
    <w:rsid w:val="00DD2FC6"/>
    <w:rsid w:val="00DD33CA"/>
    <w:rsid w:val="00DD3E79"/>
    <w:rsid w:val="00DD5F45"/>
    <w:rsid w:val="00DD604C"/>
    <w:rsid w:val="00DD67C2"/>
    <w:rsid w:val="00DD7ED9"/>
    <w:rsid w:val="00DE02EB"/>
    <w:rsid w:val="00DE03E0"/>
    <w:rsid w:val="00DE0F9F"/>
    <w:rsid w:val="00DE2962"/>
    <w:rsid w:val="00DE5AF4"/>
    <w:rsid w:val="00DF2EC9"/>
    <w:rsid w:val="00DF4AEC"/>
    <w:rsid w:val="00E009DC"/>
    <w:rsid w:val="00E01D80"/>
    <w:rsid w:val="00E11B8E"/>
    <w:rsid w:val="00E12689"/>
    <w:rsid w:val="00E14A6D"/>
    <w:rsid w:val="00E2075E"/>
    <w:rsid w:val="00E21B17"/>
    <w:rsid w:val="00E22602"/>
    <w:rsid w:val="00E22E21"/>
    <w:rsid w:val="00E2339E"/>
    <w:rsid w:val="00E25611"/>
    <w:rsid w:val="00E25D9D"/>
    <w:rsid w:val="00E30487"/>
    <w:rsid w:val="00E30840"/>
    <w:rsid w:val="00E32BEC"/>
    <w:rsid w:val="00E33A10"/>
    <w:rsid w:val="00E33AE6"/>
    <w:rsid w:val="00E36054"/>
    <w:rsid w:val="00E37F85"/>
    <w:rsid w:val="00E428FB"/>
    <w:rsid w:val="00E4790E"/>
    <w:rsid w:val="00E5044E"/>
    <w:rsid w:val="00E51655"/>
    <w:rsid w:val="00E5290E"/>
    <w:rsid w:val="00E53AE7"/>
    <w:rsid w:val="00E53D05"/>
    <w:rsid w:val="00E549AC"/>
    <w:rsid w:val="00E56B62"/>
    <w:rsid w:val="00E60281"/>
    <w:rsid w:val="00E604C4"/>
    <w:rsid w:val="00E6729C"/>
    <w:rsid w:val="00E678D1"/>
    <w:rsid w:val="00E713F0"/>
    <w:rsid w:val="00E71E17"/>
    <w:rsid w:val="00E7691A"/>
    <w:rsid w:val="00E7722E"/>
    <w:rsid w:val="00E77414"/>
    <w:rsid w:val="00E80099"/>
    <w:rsid w:val="00E8010A"/>
    <w:rsid w:val="00E81DC4"/>
    <w:rsid w:val="00E830F6"/>
    <w:rsid w:val="00E853D1"/>
    <w:rsid w:val="00E861AD"/>
    <w:rsid w:val="00E90918"/>
    <w:rsid w:val="00E90E6E"/>
    <w:rsid w:val="00E95CE5"/>
    <w:rsid w:val="00E96922"/>
    <w:rsid w:val="00EA1A3D"/>
    <w:rsid w:val="00EA1C16"/>
    <w:rsid w:val="00EA4E96"/>
    <w:rsid w:val="00EB0886"/>
    <w:rsid w:val="00EB3B55"/>
    <w:rsid w:val="00EB3BE2"/>
    <w:rsid w:val="00EB4826"/>
    <w:rsid w:val="00EB59F6"/>
    <w:rsid w:val="00EB73CA"/>
    <w:rsid w:val="00EC1A9B"/>
    <w:rsid w:val="00EC6FF5"/>
    <w:rsid w:val="00EC71AA"/>
    <w:rsid w:val="00ED1270"/>
    <w:rsid w:val="00ED194C"/>
    <w:rsid w:val="00ED23CC"/>
    <w:rsid w:val="00ED7B44"/>
    <w:rsid w:val="00EE199D"/>
    <w:rsid w:val="00EE21B2"/>
    <w:rsid w:val="00EE279A"/>
    <w:rsid w:val="00EE64D1"/>
    <w:rsid w:val="00EF05A1"/>
    <w:rsid w:val="00EF06D6"/>
    <w:rsid w:val="00EF0C88"/>
    <w:rsid w:val="00EF725B"/>
    <w:rsid w:val="00EF7EA0"/>
    <w:rsid w:val="00F0708C"/>
    <w:rsid w:val="00F10833"/>
    <w:rsid w:val="00F10DB7"/>
    <w:rsid w:val="00F1374D"/>
    <w:rsid w:val="00F14632"/>
    <w:rsid w:val="00F1622A"/>
    <w:rsid w:val="00F201EF"/>
    <w:rsid w:val="00F20AB2"/>
    <w:rsid w:val="00F20AD0"/>
    <w:rsid w:val="00F24EE6"/>
    <w:rsid w:val="00F31A16"/>
    <w:rsid w:val="00F32825"/>
    <w:rsid w:val="00F336C8"/>
    <w:rsid w:val="00F428CE"/>
    <w:rsid w:val="00F44994"/>
    <w:rsid w:val="00F465BF"/>
    <w:rsid w:val="00F526BA"/>
    <w:rsid w:val="00F53481"/>
    <w:rsid w:val="00F53852"/>
    <w:rsid w:val="00F55A9C"/>
    <w:rsid w:val="00F619C5"/>
    <w:rsid w:val="00F643E0"/>
    <w:rsid w:val="00F645E5"/>
    <w:rsid w:val="00F73459"/>
    <w:rsid w:val="00F7627D"/>
    <w:rsid w:val="00F76286"/>
    <w:rsid w:val="00F76DA9"/>
    <w:rsid w:val="00F7793D"/>
    <w:rsid w:val="00F813F2"/>
    <w:rsid w:val="00F84613"/>
    <w:rsid w:val="00F93FB1"/>
    <w:rsid w:val="00F95100"/>
    <w:rsid w:val="00F95AF5"/>
    <w:rsid w:val="00F97A27"/>
    <w:rsid w:val="00FA074E"/>
    <w:rsid w:val="00FA0D24"/>
    <w:rsid w:val="00FA14D2"/>
    <w:rsid w:val="00FA4292"/>
    <w:rsid w:val="00FA5976"/>
    <w:rsid w:val="00FA6C95"/>
    <w:rsid w:val="00FB27B1"/>
    <w:rsid w:val="00FB289A"/>
    <w:rsid w:val="00FB2B48"/>
    <w:rsid w:val="00FB31B2"/>
    <w:rsid w:val="00FB5DB5"/>
    <w:rsid w:val="00FB7ECA"/>
    <w:rsid w:val="00FC12D8"/>
    <w:rsid w:val="00FC33FD"/>
    <w:rsid w:val="00FC554E"/>
    <w:rsid w:val="00FC56D7"/>
    <w:rsid w:val="00FD0F01"/>
    <w:rsid w:val="00FD17D0"/>
    <w:rsid w:val="00FD3655"/>
    <w:rsid w:val="00FD44D6"/>
    <w:rsid w:val="00FD54A0"/>
    <w:rsid w:val="00FD5F00"/>
    <w:rsid w:val="00FD76BB"/>
    <w:rsid w:val="00FE0619"/>
    <w:rsid w:val="00FE1D01"/>
    <w:rsid w:val="00FE2157"/>
    <w:rsid w:val="00FE4036"/>
    <w:rsid w:val="00FE7733"/>
    <w:rsid w:val="00FE7DFA"/>
    <w:rsid w:val="00FF0FD5"/>
    <w:rsid w:val="00FF1076"/>
    <w:rsid w:val="00FF1CAD"/>
    <w:rsid w:val="00FF5C3D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6E36DA"/>
  <w15:chartTrackingRefBased/>
  <w15:docId w15:val="{53B3A632-3AE9-4DE1-B0DE-04D698C7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79A5"/>
    <w:pPr>
      <w:suppressAutoHyphens/>
    </w:pPr>
    <w:rPr>
      <w:sz w:val="24"/>
      <w:szCs w:val="24"/>
      <w:lang w:eastAsia="zh-CN"/>
    </w:rPr>
  </w:style>
  <w:style w:type="paragraph" w:styleId="Nagwek1">
    <w:name w:val="heading 1"/>
    <w:aliases w:val="Znak, Znak"/>
    <w:basedOn w:val="Normalny"/>
    <w:next w:val="Normalny"/>
    <w:link w:val="Nagwek1Znak"/>
    <w:uiPriority w:val="9"/>
    <w:qFormat/>
    <w:rsid w:val="00891B41"/>
    <w:pPr>
      <w:keepNext/>
      <w:keepLines/>
      <w:suppressAutoHyphens w:val="0"/>
      <w:spacing w:before="360" w:after="80" w:line="276" w:lineRule="auto"/>
      <w:outlineLvl w:val="0"/>
    </w:pPr>
    <w:rPr>
      <w:rFonts w:ascii="Calibri Light" w:hAnsi="Calibri Light"/>
      <w:color w:val="2F5496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91B41"/>
    <w:pPr>
      <w:keepNext/>
      <w:keepLines/>
      <w:suppressAutoHyphens w:val="0"/>
      <w:spacing w:before="160" w:after="80" w:line="276" w:lineRule="auto"/>
      <w:outlineLvl w:val="1"/>
    </w:pPr>
    <w:rPr>
      <w:rFonts w:ascii="Calibri Light" w:hAnsi="Calibri Light"/>
      <w:color w:val="2F5496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91B41"/>
    <w:pPr>
      <w:keepNext/>
      <w:keepLines/>
      <w:suppressAutoHyphens w:val="0"/>
      <w:spacing w:before="160" w:after="80" w:line="276" w:lineRule="auto"/>
      <w:outlineLvl w:val="2"/>
    </w:pPr>
    <w:rPr>
      <w:rFonts w:ascii="Calibri" w:hAnsi="Calibri"/>
      <w:color w:val="2F5496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91B41"/>
    <w:pPr>
      <w:keepNext/>
      <w:keepLines/>
      <w:suppressAutoHyphens w:val="0"/>
      <w:spacing w:before="80" w:after="40" w:line="276" w:lineRule="auto"/>
      <w:outlineLvl w:val="3"/>
    </w:pPr>
    <w:rPr>
      <w:rFonts w:ascii="Calibri" w:hAnsi="Calibri"/>
      <w:i/>
      <w:iCs/>
      <w:color w:val="2F5496"/>
      <w:sz w:val="22"/>
      <w:szCs w:val="22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1B41"/>
    <w:pPr>
      <w:keepNext/>
      <w:keepLines/>
      <w:suppressAutoHyphens w:val="0"/>
      <w:spacing w:before="80" w:after="40" w:line="276" w:lineRule="auto"/>
      <w:outlineLvl w:val="4"/>
    </w:pPr>
    <w:rPr>
      <w:rFonts w:ascii="Calibri" w:hAnsi="Calibri"/>
      <w:color w:val="2F5496"/>
      <w:sz w:val="22"/>
      <w:szCs w:val="22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1B41"/>
    <w:pPr>
      <w:keepNext/>
      <w:keepLines/>
      <w:suppressAutoHyphens w:val="0"/>
      <w:spacing w:before="40" w:line="276" w:lineRule="auto"/>
      <w:outlineLvl w:val="5"/>
    </w:pPr>
    <w:rPr>
      <w:rFonts w:ascii="Calibri" w:hAnsi="Calibri"/>
      <w:i/>
      <w:iCs/>
      <w:color w:val="595959"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891B41"/>
    <w:pPr>
      <w:keepNext/>
      <w:keepLines/>
      <w:suppressAutoHyphens w:val="0"/>
      <w:spacing w:before="40" w:line="276" w:lineRule="auto"/>
      <w:outlineLvl w:val="6"/>
    </w:pPr>
    <w:rPr>
      <w:rFonts w:ascii="Calibri" w:hAnsi="Calibri"/>
      <w:color w:val="595959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1B41"/>
    <w:pPr>
      <w:keepNext/>
      <w:keepLines/>
      <w:suppressAutoHyphens w:val="0"/>
      <w:spacing w:line="276" w:lineRule="auto"/>
      <w:outlineLvl w:val="7"/>
    </w:pPr>
    <w:rPr>
      <w:rFonts w:ascii="Calibri" w:hAnsi="Calibri"/>
      <w:i/>
      <w:iCs/>
      <w:color w:val="272727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891B41"/>
    <w:pPr>
      <w:keepNext/>
      <w:keepLines/>
      <w:suppressAutoHyphens w:val="0"/>
      <w:spacing w:line="276" w:lineRule="auto"/>
      <w:outlineLvl w:val="8"/>
    </w:pPr>
    <w:rPr>
      <w:rFonts w:ascii="Calibri" w:hAnsi="Calibri"/>
      <w:color w:val="272727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ListLabel7">
    <w:name w:val="ListLabel 7"/>
    <w:rPr>
      <w:rFonts w:cs="Symbol"/>
      <w:sz w:val="12"/>
      <w:szCs w:val="12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uiPriority w:val="99"/>
    <w:pPr>
      <w:widowControl w:val="0"/>
      <w:suppressAutoHyphens/>
    </w:pPr>
    <w:rPr>
      <w:rFonts w:ascii="Calibri" w:eastAsia="NSimSun" w:hAnsi="Calibri" w:cs="Lucida Sans"/>
      <w:color w:val="000000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pPr>
      <w:widowControl w:val="0"/>
      <w:spacing w:line="280" w:lineRule="exact"/>
      <w:ind w:left="107"/>
    </w:pPr>
    <w:rPr>
      <w:rFonts w:ascii="Calibri" w:eastAsia="Calibri" w:hAnsi="Calibri" w:cs="Calibri"/>
      <w:sz w:val="22"/>
      <w:szCs w:val="22"/>
    </w:rPr>
  </w:style>
  <w:style w:type="paragraph" w:customStyle="1" w:styleId="NormalnyWeb1">
    <w:name w:val="Normalny (Web)1"/>
    <w:basedOn w:val="Normalny"/>
    <w:pPr>
      <w:spacing w:before="280" w:after="280"/>
    </w:pPr>
  </w:style>
  <w:style w:type="paragraph" w:customStyle="1" w:styleId="Akapitzlist1">
    <w:name w:val="Akapit z listą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2" w:lineRule="auto"/>
      <w:ind w:left="720"/>
    </w:pPr>
    <w:rPr>
      <w:rFonts w:ascii="Calibri" w:eastAsia="NSimSun" w:hAnsi="Calibri" w:cs="Arial Unicode MS"/>
      <w:color w:val="000000"/>
      <w:sz w:val="22"/>
      <w:szCs w:val="22"/>
      <w:lang w:val="nl-NL" w:eastAsia="zh-CN" w:bidi="hi-IN"/>
    </w:rPr>
  </w:style>
  <w:style w:type="paragraph" w:customStyle="1" w:styleId="Gwkaistopka">
    <w:name w:val="Główka i stopka"/>
    <w:basedOn w:val="Normalny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Gwkaistopka"/>
    <w:link w:val="NagwekZnak"/>
  </w:style>
  <w:style w:type="paragraph" w:customStyle="1" w:styleId="Standard">
    <w:name w:val="Standard"/>
    <w:rsid w:val="00317C7A"/>
    <w:pPr>
      <w:widowControl w:val="0"/>
      <w:suppressAutoHyphens/>
      <w:autoSpaceDN w:val="0"/>
      <w:textAlignment w:val="baseline"/>
    </w:pPr>
    <w:rPr>
      <w:kern w:val="3"/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1397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397F"/>
    <w:rPr>
      <w:sz w:val="24"/>
      <w:szCs w:val="24"/>
      <w:lang w:eastAsia="zh-CN"/>
    </w:rPr>
  </w:style>
  <w:style w:type="paragraph" w:styleId="Akapitzlist">
    <w:name w:val="List Paragraph"/>
    <w:aliases w:val="sw tekst,L1,Numerowanie,Akapit z listą BS,Kolorowa lista — akcent 11,Bulleted list,lp1,Preambuła,Colorful Shading - Accent 31,Light List - Accent 51,Akapit z listą5,CW_Lista,Akapit z listą31,Wypunktowanie,Normal2,2 heading"/>
    <w:basedOn w:val="Normalny"/>
    <w:link w:val="AkapitzlistZnak"/>
    <w:uiPriority w:val="99"/>
    <w:qFormat/>
    <w:rsid w:val="00852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sw tekst Znak,L1 Znak,Numerowanie Znak,Akapit z listą BS Znak,Kolorowa lista — akcent 11 Znak,Bulleted list Znak,lp1 Znak,Preambuła Znak,Colorful Shading - Accent 31 Znak,Light List - Accent 51 Znak,Akapit z listą5 Znak,CW_Lista Znak"/>
    <w:link w:val="Akapitzlist"/>
    <w:uiPriority w:val="99"/>
    <w:qFormat/>
    <w:rsid w:val="00852DE0"/>
    <w:rPr>
      <w:rFonts w:ascii="Calibri" w:hAnsi="Calibri"/>
      <w:sz w:val="22"/>
      <w:szCs w:val="22"/>
    </w:rPr>
  </w:style>
  <w:style w:type="paragraph" w:customStyle="1" w:styleId="Mapadokumentu1">
    <w:name w:val="Mapa dokumentu1"/>
    <w:basedOn w:val="Normalny"/>
    <w:link w:val="MapadokumentuZnak"/>
    <w:semiHidden/>
    <w:rsid w:val="00B632D5"/>
    <w:pPr>
      <w:shd w:val="clear" w:color="auto" w:fill="000080"/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MapadokumentuZnak">
    <w:name w:val="Mapa dokumentu Znak"/>
    <w:link w:val="Mapadokumentu1"/>
    <w:semiHidden/>
    <w:locked/>
    <w:rsid w:val="00B632D5"/>
    <w:rPr>
      <w:rFonts w:ascii="Tahoma" w:hAnsi="Tahoma"/>
      <w:shd w:val="clear" w:color="auto" w:fill="000080"/>
    </w:rPr>
  </w:style>
  <w:style w:type="character" w:customStyle="1" w:styleId="Nagwek1Znak">
    <w:name w:val="Nagłówek 1 Znak"/>
    <w:aliases w:val="Znak Znak, Znak Znak"/>
    <w:link w:val="Nagwek1"/>
    <w:uiPriority w:val="9"/>
    <w:rsid w:val="00891B41"/>
    <w:rPr>
      <w:rFonts w:ascii="Calibri Light" w:hAnsi="Calibri Light"/>
      <w:color w:val="2F5496"/>
      <w:sz w:val="40"/>
      <w:szCs w:val="40"/>
    </w:rPr>
  </w:style>
  <w:style w:type="character" w:customStyle="1" w:styleId="Nagwek2Znak">
    <w:name w:val="Nagłówek 2 Znak"/>
    <w:link w:val="Nagwek2"/>
    <w:rsid w:val="00891B41"/>
    <w:rPr>
      <w:rFonts w:ascii="Calibri Light" w:hAnsi="Calibri Light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"/>
    <w:rsid w:val="00891B41"/>
    <w:rPr>
      <w:rFonts w:ascii="Calibri" w:hAnsi="Calibri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"/>
    <w:rsid w:val="00891B41"/>
    <w:rPr>
      <w:rFonts w:ascii="Calibri" w:hAnsi="Calibri"/>
      <w:i/>
      <w:iCs/>
      <w:color w:val="2F5496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891B41"/>
    <w:rPr>
      <w:rFonts w:ascii="Calibri" w:hAnsi="Calibri"/>
      <w:color w:val="2F5496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91B41"/>
    <w:rPr>
      <w:rFonts w:ascii="Calibri" w:hAnsi="Calibri"/>
      <w:i/>
      <w:iCs/>
      <w:color w:val="595959"/>
      <w:sz w:val="22"/>
      <w:szCs w:val="22"/>
    </w:rPr>
  </w:style>
  <w:style w:type="character" w:customStyle="1" w:styleId="Nagwek7Znak">
    <w:name w:val="Nagłówek 7 Znak"/>
    <w:link w:val="Nagwek7"/>
    <w:uiPriority w:val="99"/>
    <w:rsid w:val="00891B41"/>
    <w:rPr>
      <w:rFonts w:ascii="Calibri" w:hAnsi="Calibri"/>
      <w:color w:val="595959"/>
      <w:sz w:val="22"/>
      <w:szCs w:val="22"/>
    </w:rPr>
  </w:style>
  <w:style w:type="character" w:customStyle="1" w:styleId="Nagwek8Znak">
    <w:name w:val="Nagłówek 8 Znak"/>
    <w:link w:val="Nagwek8"/>
    <w:uiPriority w:val="9"/>
    <w:semiHidden/>
    <w:rsid w:val="00891B41"/>
    <w:rPr>
      <w:rFonts w:ascii="Calibri" w:hAnsi="Calibri"/>
      <w:i/>
      <w:iCs/>
      <w:color w:val="272727"/>
      <w:sz w:val="22"/>
      <w:szCs w:val="22"/>
    </w:rPr>
  </w:style>
  <w:style w:type="character" w:customStyle="1" w:styleId="Nagwek9Znak">
    <w:name w:val="Nagłówek 9 Znak"/>
    <w:link w:val="Nagwek9"/>
    <w:uiPriority w:val="99"/>
    <w:rsid w:val="00891B41"/>
    <w:rPr>
      <w:rFonts w:ascii="Calibri" w:hAnsi="Calibri"/>
      <w:color w:val="272727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891B41"/>
    <w:pPr>
      <w:suppressAutoHyphens w:val="0"/>
      <w:spacing w:after="80"/>
      <w:contextualSpacing/>
    </w:pPr>
    <w:rPr>
      <w:rFonts w:ascii="Calibri Light" w:hAnsi="Calibri Light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link w:val="Tytu"/>
    <w:uiPriority w:val="10"/>
    <w:rsid w:val="00891B41"/>
    <w:rPr>
      <w:rFonts w:ascii="Calibri Light" w:hAnsi="Calibri Light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1B41"/>
    <w:pPr>
      <w:numPr>
        <w:ilvl w:val="1"/>
      </w:numPr>
      <w:suppressAutoHyphens w:val="0"/>
      <w:spacing w:after="200" w:line="276" w:lineRule="auto"/>
    </w:pPr>
    <w:rPr>
      <w:rFonts w:ascii="Calibri" w:hAnsi="Calibri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link w:val="Podtytu"/>
    <w:uiPriority w:val="11"/>
    <w:rsid w:val="00891B41"/>
    <w:rPr>
      <w:rFonts w:ascii="Calibri" w:hAnsi="Calibri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1B41"/>
    <w:pPr>
      <w:suppressAutoHyphens w:val="0"/>
      <w:spacing w:before="160" w:after="200" w:line="276" w:lineRule="auto"/>
      <w:jc w:val="center"/>
    </w:pPr>
    <w:rPr>
      <w:rFonts w:ascii="Calibri" w:hAnsi="Calibri"/>
      <w:i/>
      <w:iCs/>
      <w:color w:val="404040"/>
      <w:sz w:val="22"/>
      <w:szCs w:val="22"/>
      <w:lang w:eastAsia="pl-PL"/>
    </w:rPr>
  </w:style>
  <w:style w:type="character" w:customStyle="1" w:styleId="CytatZnak">
    <w:name w:val="Cytat Znak"/>
    <w:link w:val="Cytat"/>
    <w:uiPriority w:val="29"/>
    <w:rsid w:val="00891B41"/>
    <w:rPr>
      <w:rFonts w:ascii="Calibri" w:hAnsi="Calibri"/>
      <w:i/>
      <w:iCs/>
      <w:color w:val="404040"/>
      <w:sz w:val="22"/>
      <w:szCs w:val="22"/>
    </w:rPr>
  </w:style>
  <w:style w:type="character" w:styleId="Wyrnienieintensywne">
    <w:name w:val="Intense Emphasis"/>
    <w:uiPriority w:val="21"/>
    <w:qFormat/>
    <w:rsid w:val="00891B41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1B41"/>
    <w:pPr>
      <w:pBdr>
        <w:top w:val="single" w:sz="4" w:space="10" w:color="2F5496"/>
        <w:bottom w:val="single" w:sz="4" w:space="10" w:color="2F5496"/>
      </w:pBdr>
      <w:suppressAutoHyphens w:val="0"/>
      <w:spacing w:before="360" w:after="360" w:line="276" w:lineRule="auto"/>
      <w:ind w:left="864" w:right="864"/>
      <w:jc w:val="center"/>
    </w:pPr>
    <w:rPr>
      <w:rFonts w:ascii="Calibri" w:hAnsi="Calibri"/>
      <w:i/>
      <w:iCs/>
      <w:color w:val="2F5496"/>
      <w:sz w:val="22"/>
      <w:szCs w:val="22"/>
      <w:lang w:eastAsia="pl-PL"/>
    </w:rPr>
  </w:style>
  <w:style w:type="character" w:customStyle="1" w:styleId="CytatintensywnyZnak">
    <w:name w:val="Cytat intensywny Znak"/>
    <w:link w:val="Cytatintensywny"/>
    <w:uiPriority w:val="30"/>
    <w:rsid w:val="00891B41"/>
    <w:rPr>
      <w:rFonts w:ascii="Calibri" w:hAnsi="Calibri"/>
      <w:i/>
      <w:iCs/>
      <w:color w:val="2F5496"/>
      <w:sz w:val="22"/>
      <w:szCs w:val="22"/>
    </w:rPr>
  </w:style>
  <w:style w:type="character" w:styleId="Odwoanieintensywne">
    <w:name w:val="Intense Reference"/>
    <w:uiPriority w:val="32"/>
    <w:qFormat/>
    <w:rsid w:val="00891B41"/>
    <w:rPr>
      <w:b/>
      <w:bCs/>
      <w:smallCaps/>
      <w:color w:val="2F5496"/>
      <w:spacing w:val="5"/>
    </w:rPr>
  </w:style>
  <w:style w:type="character" w:customStyle="1" w:styleId="TekstdymkaZnak">
    <w:name w:val="Tekst dymka Znak"/>
    <w:link w:val="Tekstdymka"/>
    <w:uiPriority w:val="99"/>
    <w:rsid w:val="00891B41"/>
    <w:rPr>
      <w:rFonts w:ascii="Tahoma" w:hAnsi="Tahoma" w:cs="Tahoma"/>
      <w:sz w:val="16"/>
      <w:szCs w:val="16"/>
      <w:lang w:eastAsia="zh-CN"/>
    </w:rPr>
  </w:style>
  <w:style w:type="paragraph" w:styleId="Tekstpodstawowywcity2">
    <w:name w:val="Body Text Indent 2"/>
    <w:basedOn w:val="Normalny"/>
    <w:link w:val="Tekstpodstawowywcity2Znak"/>
    <w:rsid w:val="00891B41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link w:val="Tekstpodstawowywcity2"/>
    <w:rsid w:val="00891B41"/>
    <w:rPr>
      <w:sz w:val="24"/>
      <w:szCs w:val="24"/>
    </w:rPr>
  </w:style>
  <w:style w:type="character" w:customStyle="1" w:styleId="NagwekZnak">
    <w:name w:val="Nagłówek Znak"/>
    <w:link w:val="Nagwek"/>
    <w:rsid w:val="00891B41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891B41"/>
    <w:pPr>
      <w:suppressAutoHyphens w:val="0"/>
      <w:spacing w:after="120" w:line="480" w:lineRule="auto"/>
    </w:pPr>
    <w:rPr>
      <w:rFonts w:ascii="Calibri" w:hAnsi="Calibri"/>
      <w:sz w:val="22"/>
      <w:szCs w:val="22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91B41"/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891B41"/>
    <w:rPr>
      <w:sz w:val="24"/>
      <w:szCs w:val="24"/>
      <w:lang w:eastAsia="zh-CN"/>
    </w:rPr>
  </w:style>
  <w:style w:type="character" w:styleId="Hipercze">
    <w:name w:val="Hyperlink"/>
    <w:uiPriority w:val="99"/>
    <w:unhideWhenUsed/>
    <w:rsid w:val="00891B41"/>
    <w:rPr>
      <w:color w:val="0000FF"/>
      <w:u w:val="single"/>
    </w:rPr>
  </w:style>
  <w:style w:type="character" w:customStyle="1" w:styleId="wyp1Znak">
    <w:name w:val="wyp 1 Znak"/>
    <w:link w:val="wyp1"/>
    <w:locked/>
    <w:rsid w:val="00891B41"/>
    <w:rPr>
      <w:rFonts w:ascii="Neo Sans Pro" w:eastAsia="Lucida Sans Unicode" w:hAnsi="Neo Sans Pro" w:cs="Tahoma"/>
      <w:b/>
      <w:lang w:eastAsia="ar-SA"/>
    </w:rPr>
  </w:style>
  <w:style w:type="paragraph" w:customStyle="1" w:styleId="wyp1">
    <w:name w:val="wyp 1"/>
    <w:basedOn w:val="Normalny"/>
    <w:link w:val="wyp1Znak"/>
    <w:autoRedefine/>
    <w:qFormat/>
    <w:rsid w:val="00891B41"/>
    <w:pPr>
      <w:widowControl w:val="0"/>
    </w:pPr>
    <w:rPr>
      <w:rFonts w:ascii="Neo Sans Pro" w:eastAsia="Lucida Sans Unicode" w:hAnsi="Neo Sans Pro" w:cs="Tahoma"/>
      <w:b/>
      <w:sz w:val="20"/>
      <w:szCs w:val="20"/>
      <w:lang w:eastAsia="ar-SA"/>
    </w:rPr>
  </w:style>
  <w:style w:type="character" w:customStyle="1" w:styleId="tekstZnak">
    <w:name w:val="tekst Znak"/>
    <w:link w:val="tekst"/>
    <w:locked/>
    <w:rsid w:val="00891B41"/>
    <w:rPr>
      <w:rFonts w:eastAsia="Lucida Sans Unicode" w:cs="Tahoma"/>
      <w:lang w:eastAsia="ar-SA"/>
    </w:rPr>
  </w:style>
  <w:style w:type="paragraph" w:customStyle="1" w:styleId="tekst">
    <w:name w:val="tekst"/>
    <w:basedOn w:val="Normalny"/>
    <w:link w:val="tekstZnak"/>
    <w:autoRedefine/>
    <w:qFormat/>
    <w:rsid w:val="00891B41"/>
    <w:pPr>
      <w:widowControl w:val="0"/>
      <w:jc w:val="both"/>
    </w:pPr>
    <w:rPr>
      <w:rFonts w:eastAsia="Lucida Sans Unicode" w:cs="Tahoma"/>
      <w:sz w:val="20"/>
      <w:szCs w:val="20"/>
      <w:lang w:eastAsia="ar-SA"/>
    </w:rPr>
  </w:style>
  <w:style w:type="character" w:customStyle="1" w:styleId="wyp2Znak">
    <w:name w:val="wyp 2 Znak"/>
    <w:link w:val="wyp20"/>
    <w:locked/>
    <w:rsid w:val="00891B41"/>
    <w:rPr>
      <w:rFonts w:ascii="Neo Sans Pro" w:eastAsia="Lucida Sans Unicode" w:hAnsi="Neo Sans Pro" w:cs="Tahoma"/>
      <w:b/>
      <w:kern w:val="22"/>
      <w:lang w:eastAsia="ar-SA"/>
    </w:rPr>
  </w:style>
  <w:style w:type="paragraph" w:customStyle="1" w:styleId="wyp20">
    <w:name w:val="wyp 2"/>
    <w:basedOn w:val="wyp1"/>
    <w:link w:val="wyp2Znak"/>
    <w:autoRedefine/>
    <w:qFormat/>
    <w:rsid w:val="00891B41"/>
    <w:pPr>
      <w:spacing w:after="120"/>
      <w:ind w:left="34"/>
    </w:pPr>
    <w:rPr>
      <w:kern w:val="22"/>
    </w:rPr>
  </w:style>
  <w:style w:type="paragraph" w:styleId="Zwykytekst">
    <w:name w:val="Plain Text"/>
    <w:basedOn w:val="Normalny"/>
    <w:link w:val="ZwykytekstZnak"/>
    <w:uiPriority w:val="99"/>
    <w:rsid w:val="00891B41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rsid w:val="00891B41"/>
    <w:rPr>
      <w:rFonts w:ascii="Courier New" w:hAnsi="Courier New"/>
      <w:w w:val="89"/>
      <w:sz w:val="25"/>
    </w:rPr>
  </w:style>
  <w:style w:type="character" w:customStyle="1" w:styleId="TekstprzypisudolnegoZnak">
    <w:name w:val="Tekst przypisu dolnego Znak"/>
    <w:link w:val="Tekstprzypisudolnego"/>
    <w:uiPriority w:val="99"/>
    <w:rsid w:val="00891B41"/>
    <w:rPr>
      <w:lang w:eastAsia="zh-CN"/>
    </w:rPr>
  </w:style>
  <w:style w:type="character" w:styleId="Odwoanieprzypisudolnego">
    <w:name w:val="footnote reference"/>
    <w:uiPriority w:val="99"/>
    <w:unhideWhenUsed/>
    <w:rsid w:val="00891B41"/>
    <w:rPr>
      <w:vertAlign w:val="superscript"/>
    </w:rPr>
  </w:style>
  <w:style w:type="paragraph" w:customStyle="1" w:styleId="Normalny1">
    <w:name w:val="Normalny1"/>
    <w:uiPriority w:val="99"/>
    <w:rsid w:val="00891B41"/>
    <w:pPr>
      <w:pageBreakBefore/>
      <w:suppressAutoHyphens/>
      <w:spacing w:before="10" w:after="10" w:line="100" w:lineRule="atLeast"/>
    </w:pPr>
    <w:rPr>
      <w:rFonts w:ascii="Calibri" w:hAnsi="Calibri"/>
      <w:b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891B41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891B41"/>
    <w:rPr>
      <w:sz w:val="24"/>
      <w:szCs w:val="24"/>
    </w:rPr>
  </w:style>
  <w:style w:type="table" w:styleId="Tabela-Siatka">
    <w:name w:val="Table Grid"/>
    <w:basedOn w:val="Standardowy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891B41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891B41"/>
    <w:rPr>
      <w:rFonts w:ascii="Calibri" w:eastAsia="Calibri" w:hAnsi="Calibri"/>
      <w:sz w:val="16"/>
      <w:szCs w:val="16"/>
      <w:lang w:eastAsia="en-US"/>
    </w:rPr>
  </w:style>
  <w:style w:type="paragraph" w:customStyle="1" w:styleId="Tekstpodstawowy31">
    <w:name w:val="Tekst podstawowy 31"/>
    <w:basedOn w:val="Normalny"/>
    <w:uiPriority w:val="99"/>
    <w:rsid w:val="00891B41"/>
    <w:pPr>
      <w:widowControl w:val="0"/>
      <w:jc w:val="both"/>
    </w:pPr>
    <w:rPr>
      <w:rFonts w:ascii="Tahoma" w:hAnsi="Tahoma"/>
      <w:szCs w:val="20"/>
      <w:lang w:eastAsia="ar-SA"/>
    </w:rPr>
  </w:style>
  <w:style w:type="paragraph" w:customStyle="1" w:styleId="text-justify">
    <w:name w:val="text-justify"/>
    <w:basedOn w:val="Normalny"/>
    <w:uiPriority w:val="99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TekstpodstawowyTekstTomek">
    <w:name w:val="Tekst podstawowy.Tekst Tomek"/>
    <w:basedOn w:val="Normalny"/>
    <w:uiPriority w:val="99"/>
    <w:rsid w:val="00891B41"/>
    <w:pPr>
      <w:suppressAutoHyphens w:val="0"/>
      <w:jc w:val="both"/>
    </w:pPr>
    <w:rPr>
      <w:lang w:eastAsia="pl-PL"/>
    </w:rPr>
  </w:style>
  <w:style w:type="character" w:customStyle="1" w:styleId="Tekstpodstawowy2Znak1">
    <w:name w:val="Tekst podstawowy 2 Znak1"/>
    <w:uiPriority w:val="99"/>
    <w:semiHidden/>
    <w:rsid w:val="00891B41"/>
    <w:rPr>
      <w:sz w:val="22"/>
      <w:szCs w:val="22"/>
    </w:rPr>
  </w:style>
  <w:style w:type="paragraph" w:customStyle="1" w:styleId="Akapitzlist10">
    <w:name w:val="Akapit z listą1"/>
    <w:basedOn w:val="Normalny"/>
    <w:qFormat/>
    <w:rsid w:val="00891B41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pl-PL"/>
    </w:rPr>
  </w:style>
  <w:style w:type="paragraph" w:customStyle="1" w:styleId="BodyText21">
    <w:name w:val="Body Text 21"/>
    <w:basedOn w:val="Normalny"/>
    <w:rsid w:val="00891B41"/>
    <w:pPr>
      <w:widowControl w:val="0"/>
      <w:tabs>
        <w:tab w:val="left" w:pos="7797"/>
      </w:tabs>
      <w:suppressAutoHyphens w:val="0"/>
      <w:snapToGrid w:val="0"/>
      <w:jc w:val="both"/>
    </w:pPr>
    <w:rPr>
      <w:szCs w:val="20"/>
      <w:lang w:eastAsia="pl-PL"/>
    </w:rPr>
  </w:style>
  <w:style w:type="character" w:customStyle="1" w:styleId="ZnakZnak1">
    <w:name w:val="Znak Znak1"/>
    <w:aliases w:val=" Znak Znak Znak1,Nagłówek 1 Znak1"/>
    <w:uiPriority w:val="9"/>
    <w:locked/>
    <w:rsid w:val="00891B41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Numerstrony">
    <w:name w:val="page number"/>
    <w:basedOn w:val="Domylnaczcionkaakapitu"/>
    <w:rsid w:val="00891B41"/>
  </w:style>
  <w:style w:type="character" w:customStyle="1" w:styleId="TekstprzypisukocowegoZnak">
    <w:name w:val="Tekst przypisu końcowego Znak"/>
    <w:link w:val="Tekstprzypisukocowego"/>
    <w:rsid w:val="00891B41"/>
    <w:rPr>
      <w:lang w:eastAsia="zh-CN"/>
    </w:rPr>
  </w:style>
  <w:style w:type="character" w:customStyle="1" w:styleId="TekstprzypisukocowegoZnak1">
    <w:name w:val="Tekst przypisu końcowego Znak1"/>
    <w:uiPriority w:val="99"/>
    <w:semiHidden/>
    <w:rsid w:val="00891B41"/>
    <w:rPr>
      <w:rFonts w:eastAsia="Times New Roman"/>
      <w:kern w:val="0"/>
      <w:sz w:val="20"/>
      <w:szCs w:val="20"/>
      <w:lang w:eastAsia="pl-PL"/>
    </w:rPr>
  </w:style>
  <w:style w:type="paragraph" w:customStyle="1" w:styleId="ListParagraph1">
    <w:name w:val="List Paragraph1"/>
    <w:basedOn w:val="Normalny"/>
    <w:uiPriority w:val="99"/>
    <w:rsid w:val="00891B41"/>
    <w:pPr>
      <w:suppressAutoHyphens w:val="0"/>
      <w:spacing w:after="200" w:line="276" w:lineRule="auto"/>
      <w:ind w:left="720"/>
    </w:pPr>
    <w:rPr>
      <w:rFonts w:ascii="Calibri" w:hAnsi="Calibri" w:cs="Calibri"/>
      <w:sz w:val="20"/>
      <w:szCs w:val="20"/>
      <w:lang w:eastAsia="pl-PL"/>
    </w:rPr>
  </w:style>
  <w:style w:type="paragraph" w:customStyle="1" w:styleId="Nagwek11">
    <w:name w:val="Nagłówek 11"/>
    <w:next w:val="Normalny"/>
    <w:uiPriority w:val="99"/>
    <w:rsid w:val="00891B41"/>
    <w:pPr>
      <w:widowControl w:val="0"/>
      <w:suppressAutoHyphens/>
      <w:autoSpaceDE w:val="0"/>
    </w:pPr>
    <w:rPr>
      <w:rFonts w:eastAsia="Lucida Sans Unicode" w:cs="Tahoma"/>
      <w:sz w:val="24"/>
      <w:szCs w:val="24"/>
    </w:rPr>
  </w:style>
  <w:style w:type="paragraph" w:customStyle="1" w:styleId="Nagwek51">
    <w:name w:val="Nagłówek 51"/>
    <w:next w:val="Normalny"/>
    <w:uiPriority w:val="99"/>
    <w:rsid w:val="00891B41"/>
    <w:pPr>
      <w:widowControl w:val="0"/>
      <w:suppressAutoHyphens/>
      <w:autoSpaceDE w:val="0"/>
    </w:pPr>
    <w:rPr>
      <w:rFonts w:eastAsia="Lucida Sans Unicode" w:cs="Tahoma"/>
      <w:sz w:val="24"/>
      <w:szCs w:val="24"/>
    </w:rPr>
  </w:style>
  <w:style w:type="paragraph" w:customStyle="1" w:styleId="n2">
    <w:name w:val="n2"/>
    <w:basedOn w:val="Normalny"/>
    <w:uiPriority w:val="99"/>
    <w:rsid w:val="00891B41"/>
    <w:pPr>
      <w:suppressAutoHyphens w:val="0"/>
      <w:jc w:val="both"/>
    </w:pPr>
    <w:rPr>
      <w:rFonts w:ascii="Arial" w:hAnsi="Arial" w:cs="Arial"/>
      <w:b/>
      <w:bCs/>
      <w:sz w:val="26"/>
      <w:lang w:eastAsia="pl-PL"/>
    </w:rPr>
  </w:style>
  <w:style w:type="paragraph" w:styleId="Bezodstpw">
    <w:name w:val="No Spacing"/>
    <w:link w:val="BezodstpwZnak"/>
    <w:uiPriority w:val="1"/>
    <w:qFormat/>
    <w:rsid w:val="00891B4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891B41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alb">
    <w:name w:val="a_lb"/>
    <w:rsid w:val="00891B41"/>
  </w:style>
  <w:style w:type="paragraph" w:customStyle="1" w:styleId="NormalBold">
    <w:name w:val="NormalBold"/>
    <w:basedOn w:val="Normalny"/>
    <w:link w:val="NormalBoldChar"/>
    <w:rsid w:val="00891B41"/>
    <w:pPr>
      <w:widowControl w:val="0"/>
      <w:suppressAutoHyphens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891B41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891B41"/>
    <w:rPr>
      <w:b/>
      <w:i/>
      <w:spacing w:val="0"/>
    </w:rPr>
  </w:style>
  <w:style w:type="paragraph" w:customStyle="1" w:styleId="Text1">
    <w:name w:val="Text 1"/>
    <w:basedOn w:val="Normalny"/>
    <w:rsid w:val="00891B41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891B41"/>
    <w:pPr>
      <w:numPr>
        <w:numId w:val="10"/>
      </w:numPr>
      <w:tabs>
        <w:tab w:val="clear" w:pos="850"/>
      </w:tabs>
      <w:suppressAutoHyphens w:val="0"/>
      <w:spacing w:before="120" w:after="120"/>
      <w:ind w:left="0" w:firstLine="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891B41"/>
    <w:pPr>
      <w:numPr>
        <w:numId w:val="11"/>
      </w:numPr>
      <w:tabs>
        <w:tab w:val="clear" w:pos="1417"/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91B41"/>
    <w:pPr>
      <w:numPr>
        <w:numId w:val="12"/>
      </w:numPr>
      <w:tabs>
        <w:tab w:val="clear" w:pos="850"/>
        <w:tab w:val="num" w:pos="1417"/>
      </w:tabs>
      <w:suppressAutoHyphens w:val="0"/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91B41"/>
    <w:pPr>
      <w:numPr>
        <w:ilvl w:val="1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91B41"/>
    <w:pPr>
      <w:numPr>
        <w:ilvl w:val="2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91B41"/>
    <w:pPr>
      <w:numPr>
        <w:ilvl w:val="3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91B41"/>
    <w:pPr>
      <w:numPr>
        <w:ilvl w:val="3"/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91B4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91B4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91B41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h1">
    <w:name w:val="h1"/>
    <w:basedOn w:val="Domylnaczcionkaakapitu"/>
    <w:rsid w:val="00891B41"/>
  </w:style>
  <w:style w:type="character" w:customStyle="1" w:styleId="h2">
    <w:name w:val="h2"/>
    <w:basedOn w:val="Domylnaczcionkaakapitu"/>
    <w:rsid w:val="00891B41"/>
  </w:style>
  <w:style w:type="paragraph" w:customStyle="1" w:styleId="Bezodstpw1">
    <w:name w:val="Bez odstępów1"/>
    <w:basedOn w:val="Normalny"/>
    <w:uiPriority w:val="99"/>
    <w:rsid w:val="00891B41"/>
    <w:pPr>
      <w:suppressAutoHyphens w:val="0"/>
    </w:pPr>
    <w:rPr>
      <w:rFonts w:ascii="Cambria" w:eastAsia="Calibri" w:hAnsi="Cambria"/>
      <w:sz w:val="22"/>
      <w:szCs w:val="22"/>
      <w:lang w:eastAsia="pl-PL"/>
    </w:rPr>
  </w:style>
  <w:style w:type="paragraph" w:customStyle="1" w:styleId="Bezodstpw2">
    <w:name w:val="Bez odstępów2"/>
    <w:rsid w:val="00891B41"/>
    <w:pPr>
      <w:suppressAutoHyphens/>
    </w:pPr>
    <w:rPr>
      <w:rFonts w:ascii="Cambria" w:eastAsia="Arial" w:hAnsi="Cambria"/>
      <w:kern w:val="2"/>
      <w:sz w:val="22"/>
      <w:szCs w:val="22"/>
    </w:rPr>
  </w:style>
  <w:style w:type="character" w:styleId="Odwoanieprzypisukocowego">
    <w:name w:val="endnote reference"/>
    <w:semiHidden/>
    <w:unhideWhenUsed/>
    <w:rsid w:val="00891B41"/>
    <w:rPr>
      <w:vertAlign w:val="superscript"/>
    </w:rPr>
  </w:style>
  <w:style w:type="paragraph" w:customStyle="1" w:styleId="Tematkomentarza1">
    <w:name w:val="Temat komentarza1"/>
    <w:basedOn w:val="Tekstkomentarza"/>
    <w:next w:val="Tekstkomentarza"/>
    <w:uiPriority w:val="99"/>
    <w:rsid w:val="00891B41"/>
    <w:pPr>
      <w:spacing w:line="240" w:lineRule="auto"/>
    </w:pPr>
    <w:rPr>
      <w:b/>
      <w:bCs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B41"/>
    <w:pPr>
      <w:suppressAutoHyphens w:val="0"/>
      <w:spacing w:after="200" w:line="276" w:lineRule="auto"/>
    </w:pPr>
    <w:rPr>
      <w:rFonts w:ascii="Calibri" w:hAnsi="Calibri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891B41"/>
    <w:rPr>
      <w:rFonts w:ascii="Calibri" w:hAnsi="Calibri"/>
    </w:rPr>
  </w:style>
  <w:style w:type="character" w:customStyle="1" w:styleId="font421">
    <w:name w:val="font421"/>
    <w:rsid w:val="00891B41"/>
    <w:rPr>
      <w:rFonts w:ascii="Arial" w:hAnsi="Arial" w:cs="Arial"/>
      <w:b/>
      <w:bCs/>
      <w:i w:val="0"/>
      <w:iCs w:val="0"/>
      <w:strike w:val="0"/>
      <w:dstrike w:val="0"/>
      <w:color w:val="000000"/>
      <w:sz w:val="24"/>
      <w:szCs w:val="24"/>
      <w:u w:val="none"/>
    </w:rPr>
  </w:style>
  <w:style w:type="paragraph" w:customStyle="1" w:styleId="xl26">
    <w:name w:val="xl26"/>
    <w:basedOn w:val="Normalny"/>
    <w:uiPriority w:val="99"/>
    <w:rsid w:val="00891B41"/>
    <w:pPr>
      <w:suppressAutoHyphens w:val="0"/>
      <w:spacing w:before="100" w:after="100"/>
      <w:jc w:val="center"/>
    </w:pPr>
    <w:rPr>
      <w:rFonts w:ascii="Arial Unicode MS" w:eastAsia="Arial Unicode MS" w:hAnsi="Arial Unicode MS"/>
      <w:sz w:val="22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891B41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1B41"/>
    <w:pPr>
      <w:suppressAutoHyphens w:val="0"/>
      <w:spacing w:after="120" w:line="276" w:lineRule="auto"/>
      <w:ind w:left="283"/>
    </w:pPr>
    <w:rPr>
      <w:sz w:val="16"/>
      <w:szCs w:val="16"/>
      <w:lang w:eastAsia="pl-PL"/>
    </w:rPr>
  </w:style>
  <w:style w:type="character" w:customStyle="1" w:styleId="Tekstpodstawowywcity3Znak1">
    <w:name w:val="Tekst podstawowy wcięty 3 Znak1"/>
    <w:uiPriority w:val="99"/>
    <w:semiHidden/>
    <w:rsid w:val="00891B41"/>
    <w:rPr>
      <w:sz w:val="16"/>
      <w:szCs w:val="16"/>
      <w:lang w:eastAsia="zh-CN"/>
    </w:rPr>
  </w:style>
  <w:style w:type="character" w:customStyle="1" w:styleId="MapadokumentuZnak1">
    <w:name w:val="Mapa dokumentu Znak1"/>
    <w:link w:val="Mapadokumentu"/>
    <w:semiHidden/>
    <w:rsid w:val="00891B41"/>
    <w:rPr>
      <w:rFonts w:ascii="Tahoma" w:hAnsi="Tahoma"/>
      <w:shd w:val="clear" w:color="auto" w:fill="000080"/>
    </w:rPr>
  </w:style>
  <w:style w:type="paragraph" w:styleId="Mapadokumentu">
    <w:name w:val="Document Map"/>
    <w:basedOn w:val="Normalny"/>
    <w:link w:val="MapadokumentuZnak1"/>
    <w:semiHidden/>
    <w:unhideWhenUsed/>
    <w:rsid w:val="00891B41"/>
    <w:pPr>
      <w:shd w:val="clear" w:color="auto" w:fill="000080"/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MapadokumentuZnak2">
    <w:name w:val="Mapa dokumentu Znak2"/>
    <w:uiPriority w:val="99"/>
    <w:semiHidden/>
    <w:rsid w:val="00891B41"/>
    <w:rPr>
      <w:rFonts w:ascii="Segoe UI" w:hAnsi="Segoe UI" w:cs="Segoe UI"/>
      <w:sz w:val="16"/>
      <w:szCs w:val="16"/>
      <w:lang w:eastAsia="zh-CN"/>
    </w:rPr>
  </w:style>
  <w:style w:type="character" w:customStyle="1" w:styleId="PlandokumentuZnak1">
    <w:name w:val="Plan dokumentu Znak1"/>
    <w:uiPriority w:val="99"/>
    <w:semiHidden/>
    <w:rsid w:val="00891B41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link w:val="Tematkomentarza"/>
    <w:uiPriority w:val="99"/>
    <w:semiHidden/>
    <w:rsid w:val="00891B41"/>
    <w:rPr>
      <w:rFonts w:ascii="Calibri" w:hAnsi="Calibri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B41"/>
    <w:pPr>
      <w:spacing w:line="240" w:lineRule="auto"/>
    </w:pPr>
    <w:rPr>
      <w:b/>
      <w:bCs/>
    </w:rPr>
  </w:style>
  <w:style w:type="character" w:customStyle="1" w:styleId="TematkomentarzaZnak1">
    <w:name w:val="Temat komentarza Znak1"/>
    <w:uiPriority w:val="99"/>
    <w:semiHidden/>
    <w:rsid w:val="00891B41"/>
    <w:rPr>
      <w:rFonts w:ascii="Calibri" w:hAnsi="Calibri"/>
      <w:b/>
      <w:bCs/>
    </w:rPr>
  </w:style>
  <w:style w:type="paragraph" w:customStyle="1" w:styleId="Akapitzlist11">
    <w:name w:val="Akapit z listą11"/>
    <w:basedOn w:val="Normalny"/>
    <w:uiPriority w:val="99"/>
    <w:qFormat/>
    <w:rsid w:val="00891B41"/>
    <w:pPr>
      <w:suppressAutoHyphens w:val="0"/>
      <w:spacing w:after="200" w:line="276" w:lineRule="auto"/>
      <w:ind w:left="720"/>
    </w:pPr>
    <w:rPr>
      <w:rFonts w:ascii="Calibri" w:hAnsi="Calibri"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91B41"/>
    <w:pPr>
      <w:suppressAutoHyphens w:val="0"/>
      <w:ind w:left="708"/>
      <w:jc w:val="both"/>
    </w:pPr>
    <w:rPr>
      <w:lang w:eastAsia="pl-PL"/>
    </w:rPr>
  </w:style>
  <w:style w:type="paragraph" w:customStyle="1" w:styleId="Akapitzlist3">
    <w:name w:val="Akapit z listą3"/>
    <w:basedOn w:val="Normalny"/>
    <w:uiPriority w:val="99"/>
    <w:rsid w:val="00891B41"/>
    <w:pPr>
      <w:suppressAutoHyphens w:val="0"/>
      <w:ind w:left="708"/>
      <w:jc w:val="both"/>
    </w:pPr>
    <w:rPr>
      <w:lang w:eastAsia="pl-PL"/>
    </w:rPr>
  </w:style>
  <w:style w:type="paragraph" w:customStyle="1" w:styleId="wyp3">
    <w:name w:val="wyp 3"/>
    <w:basedOn w:val="tekst"/>
    <w:uiPriority w:val="99"/>
    <w:qFormat/>
    <w:rsid w:val="00891B41"/>
    <w:pPr>
      <w:numPr>
        <w:numId w:val="6"/>
      </w:numPr>
      <w:tabs>
        <w:tab w:val="num" w:pos="360"/>
        <w:tab w:val="num" w:pos="720"/>
        <w:tab w:val="num" w:pos="850"/>
      </w:tabs>
      <w:ind w:left="0" w:firstLine="0"/>
    </w:pPr>
  </w:style>
  <w:style w:type="character" w:customStyle="1" w:styleId="wypunktowanie1Znak">
    <w:name w:val="wypunktowanie 1 Znak"/>
    <w:link w:val="wypunktowanie1"/>
    <w:uiPriority w:val="99"/>
    <w:locked/>
    <w:rsid w:val="00891B41"/>
    <w:rPr>
      <w:rFonts w:ascii="Tahoma" w:hAnsi="Tahoma"/>
    </w:rPr>
  </w:style>
  <w:style w:type="paragraph" w:customStyle="1" w:styleId="wypunktowanie1">
    <w:name w:val="wypunktowanie 1"/>
    <w:basedOn w:val="Normalny"/>
    <w:link w:val="wypunktowanie1Znak"/>
    <w:uiPriority w:val="99"/>
    <w:rsid w:val="00891B41"/>
    <w:pPr>
      <w:numPr>
        <w:numId w:val="7"/>
      </w:numPr>
      <w:tabs>
        <w:tab w:val="left" w:pos="181"/>
      </w:tabs>
      <w:suppressAutoHyphens w:val="0"/>
      <w:autoSpaceDE w:val="0"/>
      <w:autoSpaceDN w:val="0"/>
      <w:adjustRightInd w:val="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wypunktowanie2">
    <w:name w:val="wypunktowanie 2"/>
    <w:basedOn w:val="wypunktowanie1"/>
    <w:uiPriority w:val="99"/>
    <w:rsid w:val="00891B41"/>
    <w:pPr>
      <w:numPr>
        <w:ilvl w:val="1"/>
      </w:numPr>
      <w:tabs>
        <w:tab w:val="num" w:pos="0"/>
        <w:tab w:val="num" w:pos="360"/>
      </w:tabs>
      <w:ind w:left="0"/>
    </w:pPr>
  </w:style>
  <w:style w:type="character" w:customStyle="1" w:styleId="S-standardowyZnak">
    <w:name w:val="S - standardowy Znak"/>
    <w:link w:val="S-standardowy"/>
    <w:locked/>
    <w:rsid w:val="00891B41"/>
  </w:style>
  <w:style w:type="paragraph" w:customStyle="1" w:styleId="S-standardowy">
    <w:name w:val="S - standardowy"/>
    <w:basedOn w:val="Normalny"/>
    <w:link w:val="S-standardowyZnak"/>
    <w:rsid w:val="00891B41"/>
    <w:pPr>
      <w:suppressAutoHyphens w:val="0"/>
      <w:spacing w:line="288" w:lineRule="auto"/>
      <w:ind w:firstLine="567"/>
      <w:jc w:val="both"/>
    </w:pPr>
    <w:rPr>
      <w:sz w:val="20"/>
      <w:szCs w:val="20"/>
      <w:lang w:eastAsia="pl-PL"/>
    </w:rPr>
  </w:style>
  <w:style w:type="character" w:customStyle="1" w:styleId="S-wypunktowanie1Znak">
    <w:name w:val="S - wypunktowanie 1 Znak"/>
    <w:link w:val="S-wypunktowanie1"/>
    <w:uiPriority w:val="99"/>
    <w:locked/>
    <w:rsid w:val="00891B41"/>
    <w:rPr>
      <w:rFonts w:ascii="Calibri Light" w:hAnsi="Calibri Light"/>
    </w:rPr>
  </w:style>
  <w:style w:type="paragraph" w:customStyle="1" w:styleId="S-wypunktowanie1">
    <w:name w:val="S - wypunktowanie 1"/>
    <w:basedOn w:val="S-standardowy"/>
    <w:link w:val="S-wypunktowanie1Znak"/>
    <w:uiPriority w:val="99"/>
    <w:rsid w:val="00891B41"/>
    <w:pPr>
      <w:numPr>
        <w:numId w:val="13"/>
      </w:numPr>
      <w:tabs>
        <w:tab w:val="left" w:pos="181"/>
      </w:tabs>
      <w:ind w:left="717"/>
    </w:pPr>
    <w:rPr>
      <w:rFonts w:ascii="Calibri Light" w:hAnsi="Calibri Light"/>
    </w:rPr>
  </w:style>
  <w:style w:type="paragraph" w:customStyle="1" w:styleId="W11">
    <w:name w:val="W11"/>
    <w:basedOn w:val="Normalny"/>
    <w:uiPriority w:val="99"/>
    <w:qFormat/>
    <w:rsid w:val="00891B41"/>
    <w:pPr>
      <w:numPr>
        <w:numId w:val="8"/>
      </w:numPr>
      <w:suppressAutoHyphens w:val="0"/>
      <w:spacing w:before="60"/>
    </w:pPr>
    <w:rPr>
      <w:rFonts w:eastAsia="Calibri" w:cs="Calibri"/>
      <w:sz w:val="22"/>
      <w:szCs w:val="22"/>
      <w:lang w:eastAsia="en-US"/>
    </w:rPr>
  </w:style>
  <w:style w:type="paragraph" w:customStyle="1" w:styleId="W22">
    <w:name w:val="W22"/>
    <w:basedOn w:val="Normalny"/>
    <w:uiPriority w:val="99"/>
    <w:qFormat/>
    <w:rsid w:val="00891B41"/>
    <w:pPr>
      <w:numPr>
        <w:numId w:val="14"/>
      </w:numPr>
      <w:tabs>
        <w:tab w:val="clear" w:pos="901"/>
      </w:tabs>
      <w:suppressAutoHyphens w:val="0"/>
      <w:spacing w:before="60" w:after="60"/>
      <w:ind w:left="720"/>
    </w:pPr>
    <w:rPr>
      <w:rFonts w:eastAsia="Calibri" w:cs="Calibri"/>
      <w:sz w:val="22"/>
      <w:lang w:eastAsia="en-US"/>
    </w:rPr>
  </w:style>
  <w:style w:type="character" w:customStyle="1" w:styleId="Wyp1Znak0">
    <w:name w:val="Wyp 1 Znak"/>
    <w:link w:val="Wyp10"/>
    <w:uiPriority w:val="1"/>
    <w:locked/>
    <w:rsid w:val="00891B41"/>
    <w:rPr>
      <w:rFonts w:ascii="Neo Sans Pro" w:eastAsia="Tahoma" w:hAnsi="Neo Sans Pro"/>
    </w:rPr>
  </w:style>
  <w:style w:type="paragraph" w:customStyle="1" w:styleId="Wyp10">
    <w:name w:val="Wyp 1"/>
    <w:basedOn w:val="Normalny"/>
    <w:link w:val="Wyp1Znak0"/>
    <w:uiPriority w:val="1"/>
    <w:qFormat/>
    <w:rsid w:val="00891B41"/>
    <w:pPr>
      <w:keepLines/>
      <w:suppressAutoHyphens w:val="0"/>
      <w:autoSpaceDE w:val="0"/>
      <w:autoSpaceDN w:val="0"/>
      <w:spacing w:before="120"/>
    </w:pPr>
    <w:rPr>
      <w:rFonts w:ascii="Neo Sans Pro" w:eastAsia="Tahoma" w:hAnsi="Neo Sans Pro"/>
      <w:sz w:val="20"/>
      <w:szCs w:val="20"/>
      <w:lang w:eastAsia="pl-PL"/>
    </w:rPr>
  </w:style>
  <w:style w:type="paragraph" w:customStyle="1" w:styleId="Wyp2">
    <w:name w:val="Wyp 2"/>
    <w:basedOn w:val="Akapitzlist"/>
    <w:uiPriority w:val="1"/>
    <w:qFormat/>
    <w:rsid w:val="00891B41"/>
    <w:pPr>
      <w:widowControl w:val="0"/>
      <w:numPr>
        <w:numId w:val="9"/>
      </w:numPr>
      <w:tabs>
        <w:tab w:val="num" w:pos="360"/>
      </w:tabs>
      <w:autoSpaceDE w:val="0"/>
      <w:autoSpaceDN w:val="0"/>
      <w:spacing w:before="60" w:after="0" w:line="240" w:lineRule="auto"/>
      <w:ind w:left="720" w:firstLine="0"/>
      <w:contextualSpacing w:val="0"/>
    </w:pPr>
    <w:rPr>
      <w:rFonts w:ascii="Neo Sans Pro" w:eastAsia="Tahoma" w:hAnsi="Neo Sans Pro" w:cs="Tahoma"/>
      <w:sz w:val="20"/>
    </w:rPr>
  </w:style>
  <w:style w:type="character" w:customStyle="1" w:styleId="lrzxr">
    <w:name w:val="lrzxr"/>
    <w:basedOn w:val="Domylnaczcionkaakapitu"/>
    <w:rsid w:val="00891B41"/>
  </w:style>
  <w:style w:type="character" w:customStyle="1" w:styleId="apple-style-span">
    <w:name w:val="apple-style-span"/>
    <w:basedOn w:val="Domylnaczcionkaakapitu"/>
    <w:rsid w:val="00891B41"/>
  </w:style>
  <w:style w:type="character" w:customStyle="1" w:styleId="ZagicieoddouformularzaZnak">
    <w:name w:val="Zagięcie od dołu formularza Znak"/>
    <w:link w:val="Zagicieoddouformularza"/>
    <w:uiPriority w:val="99"/>
    <w:semiHidden/>
    <w:rsid w:val="00891B41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891B41"/>
    <w:pPr>
      <w:numPr>
        <w:numId w:val="15"/>
      </w:numPr>
      <w:pBdr>
        <w:top w:val="single" w:sz="6" w:space="1" w:color="auto"/>
      </w:pBdr>
      <w:suppressAutoHyphens w:val="0"/>
      <w:spacing w:line="276" w:lineRule="auto"/>
      <w:ind w:left="0" w:firstLine="0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uiPriority w:val="99"/>
    <w:semiHidden/>
    <w:rsid w:val="00891B41"/>
    <w:rPr>
      <w:rFonts w:ascii="Arial" w:hAnsi="Arial" w:cs="Arial"/>
      <w:vanish/>
      <w:sz w:val="16"/>
      <w:szCs w:val="16"/>
      <w:lang w:eastAsia="zh-CN"/>
    </w:rPr>
  </w:style>
  <w:style w:type="paragraph" w:styleId="HTML-wstpniesformatowany">
    <w:name w:val="HTML Preformatted"/>
    <w:basedOn w:val="Normalny"/>
    <w:link w:val="HTML-wstpniesformatowanyZnak"/>
    <w:rsid w:val="00891B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891B41"/>
    <w:rPr>
      <w:rFonts w:ascii="Courier New" w:eastAsia="Calibri" w:hAnsi="Courier New"/>
    </w:rPr>
  </w:style>
  <w:style w:type="paragraph" w:customStyle="1" w:styleId="Bezodstpw3">
    <w:name w:val="Bez odstępów3"/>
    <w:uiPriority w:val="99"/>
    <w:rsid w:val="00891B41"/>
    <w:pPr>
      <w:suppressAutoHyphens/>
    </w:pPr>
    <w:rPr>
      <w:rFonts w:ascii="Cambria" w:eastAsia="Arial" w:hAnsi="Cambria"/>
      <w:kern w:val="2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891B41"/>
    <w:rPr>
      <w:color w:val="605E5C"/>
      <w:shd w:val="clear" w:color="auto" w:fill="E1DFDD"/>
    </w:rPr>
  </w:style>
  <w:style w:type="paragraph" w:customStyle="1" w:styleId="Bezodstpw4">
    <w:name w:val="Bez odstępów4"/>
    <w:rsid w:val="00891B41"/>
    <w:pPr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paragraph" w:customStyle="1" w:styleId="Bezodstpw5">
    <w:name w:val="Bez odstępów5"/>
    <w:rsid w:val="00891B41"/>
    <w:pPr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character" w:customStyle="1" w:styleId="cpvvoccodes">
    <w:name w:val="cpvvoccodes"/>
    <w:basedOn w:val="Domylnaczcionkaakapitu"/>
    <w:rsid w:val="00891B41"/>
  </w:style>
  <w:style w:type="character" w:styleId="Uwydatnienie">
    <w:name w:val="Emphasis"/>
    <w:uiPriority w:val="20"/>
    <w:qFormat/>
    <w:rsid w:val="00891B41"/>
    <w:rPr>
      <w:i/>
      <w:iCs/>
    </w:rPr>
  </w:style>
  <w:style w:type="paragraph" w:customStyle="1" w:styleId="msonormalcxspdrugie">
    <w:name w:val="msonormalcxspdrugie"/>
    <w:basedOn w:val="Normalny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91B4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891B41"/>
  </w:style>
  <w:style w:type="paragraph" w:customStyle="1" w:styleId="Textbody">
    <w:name w:val="Text body"/>
    <w:basedOn w:val="Standard"/>
    <w:rsid w:val="00891B41"/>
    <w:pPr>
      <w:widowControl/>
      <w:spacing w:after="120" w:line="244" w:lineRule="auto"/>
    </w:pPr>
    <w:rPr>
      <w:rFonts w:ascii="Calibri" w:eastAsia="SimSun" w:hAnsi="Calibri" w:cs="F"/>
      <w:sz w:val="22"/>
      <w:szCs w:val="22"/>
      <w:lang w:eastAsia="en-US"/>
    </w:rPr>
  </w:style>
  <w:style w:type="numbering" w:customStyle="1" w:styleId="WW8Num1">
    <w:name w:val="WW8Num1"/>
    <w:basedOn w:val="Bezlisty"/>
    <w:rsid w:val="00891B41"/>
    <w:pPr>
      <w:numPr>
        <w:numId w:val="37"/>
      </w:numPr>
    </w:pPr>
  </w:style>
  <w:style w:type="numbering" w:customStyle="1" w:styleId="WW8Num12">
    <w:name w:val="WW8Num12"/>
    <w:basedOn w:val="Bezlisty"/>
    <w:rsid w:val="00891B41"/>
    <w:pPr>
      <w:numPr>
        <w:numId w:val="42"/>
      </w:numPr>
    </w:pPr>
  </w:style>
  <w:style w:type="numbering" w:customStyle="1" w:styleId="WW8Num63">
    <w:name w:val="WW8Num63"/>
    <w:basedOn w:val="Bezlisty"/>
    <w:rsid w:val="00891B41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3A839-930F-496D-A35F-2BB13B44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46</Pages>
  <Words>10675</Words>
  <Characters>64052</Characters>
  <Application>Microsoft Office Word</Application>
  <DocSecurity>0</DocSecurity>
  <Lines>533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AS</vt:lpstr>
    </vt:vector>
  </TitlesOfParts>
  <Company/>
  <LinksUpToDate>false</LinksUpToDate>
  <CharactersWithSpaces>74578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</dc:title>
  <dc:subject/>
  <dc:creator>Ilona Maciąg</dc:creator>
  <cp:keywords/>
  <dc:description/>
  <cp:lastModifiedBy>Kapusta Justyna</cp:lastModifiedBy>
  <cp:revision>22</cp:revision>
  <cp:lastPrinted>1995-11-21T16:41:00Z</cp:lastPrinted>
  <dcterms:created xsi:type="dcterms:W3CDTF">2026-02-13T10:47:00Z</dcterms:created>
  <dcterms:modified xsi:type="dcterms:W3CDTF">2026-04-08T09:19:00Z</dcterms:modified>
</cp:coreProperties>
</file>